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146" w:rsidRDefault="00AA2146" w:rsidP="00175C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5C14" w:rsidRPr="00AF59B1" w:rsidRDefault="00175C14" w:rsidP="00175C1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AF59B1">
        <w:rPr>
          <w:rFonts w:ascii="Arial" w:eastAsia="Calibri" w:hAnsi="Arial" w:cs="Arial"/>
          <w:sz w:val="24"/>
          <w:szCs w:val="24"/>
        </w:rPr>
        <w:t>ДЕПАРТАМЕНТ ОБРАЗОВАНИЯ И НАУКИ ТЮМЕНСКОЙ ОБЛАСТИ</w:t>
      </w:r>
    </w:p>
    <w:p w:rsidR="00175C14" w:rsidRPr="00AF59B1" w:rsidRDefault="00175C14" w:rsidP="00175C1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75C14" w:rsidRPr="00AF59B1" w:rsidRDefault="00175C14" w:rsidP="00175C14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F59B1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175C14" w:rsidRPr="00AF59B1" w:rsidRDefault="00175C14" w:rsidP="00175C14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F59B1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175C14" w:rsidRPr="00AF59B1" w:rsidRDefault="00175C14" w:rsidP="00175C14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F59B1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175C14" w:rsidRPr="00AF59B1" w:rsidRDefault="00175C14" w:rsidP="00175C14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AF59B1">
        <w:rPr>
          <w:rFonts w:ascii="Arial" w:eastAsia="Calibri" w:hAnsi="Arial" w:cs="Arial"/>
          <w:b/>
          <w:iCs/>
          <w:sz w:val="24"/>
          <w:szCs w:val="24"/>
        </w:rPr>
        <w:t>(ГАПОУ ТО «</w:t>
      </w:r>
      <w:proofErr w:type="spellStart"/>
      <w:r w:rsidRPr="00AF59B1">
        <w:rPr>
          <w:rFonts w:ascii="Arial" w:eastAsia="Calibri" w:hAnsi="Arial" w:cs="Arial"/>
          <w:b/>
          <w:iCs/>
          <w:sz w:val="24"/>
          <w:szCs w:val="24"/>
        </w:rPr>
        <w:t>Голышмановский</w:t>
      </w:r>
      <w:proofErr w:type="spellEnd"/>
      <w:r w:rsidRPr="00AF59B1">
        <w:rPr>
          <w:rFonts w:ascii="Arial" w:eastAsia="Calibri" w:hAnsi="Arial" w:cs="Arial"/>
          <w:b/>
          <w:iCs/>
          <w:sz w:val="24"/>
          <w:szCs w:val="24"/>
        </w:rPr>
        <w:t xml:space="preserve"> </w:t>
      </w:r>
      <w:proofErr w:type="spellStart"/>
      <w:r w:rsidRPr="00AF59B1">
        <w:rPr>
          <w:rFonts w:ascii="Arial" w:eastAsia="Calibri" w:hAnsi="Arial" w:cs="Arial"/>
          <w:b/>
          <w:iCs/>
          <w:sz w:val="24"/>
          <w:szCs w:val="24"/>
        </w:rPr>
        <w:t>агропедколледж</w:t>
      </w:r>
      <w:proofErr w:type="spellEnd"/>
      <w:r w:rsidRPr="00AF59B1">
        <w:rPr>
          <w:rFonts w:ascii="Arial" w:eastAsia="Calibri" w:hAnsi="Arial" w:cs="Arial"/>
          <w:b/>
          <w:iCs/>
          <w:sz w:val="24"/>
          <w:szCs w:val="24"/>
        </w:rPr>
        <w:t>)</w:t>
      </w:r>
    </w:p>
    <w:p w:rsidR="00175C14" w:rsidRPr="00AF59B1" w:rsidRDefault="00175C14" w:rsidP="00175C14">
      <w:pPr>
        <w:tabs>
          <w:tab w:val="left" w:pos="7417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F59B1">
        <w:rPr>
          <w:rFonts w:ascii="Arial" w:eastAsia="Calibri" w:hAnsi="Arial" w:cs="Arial"/>
          <w:sz w:val="24"/>
          <w:szCs w:val="24"/>
        </w:rPr>
        <w:tab/>
      </w:r>
    </w:p>
    <w:p w:rsidR="00175C14" w:rsidRPr="00AF59B1" w:rsidRDefault="00175C14" w:rsidP="00175C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175C14" w:rsidRPr="00AF59B1" w:rsidRDefault="00175C14" w:rsidP="00175C14">
      <w:pPr>
        <w:tabs>
          <w:tab w:val="center" w:pos="4677"/>
          <w:tab w:val="right" w:pos="9355"/>
        </w:tabs>
        <w:spacing w:after="0" w:line="240" w:lineRule="auto"/>
        <w:ind w:firstLine="5529"/>
        <w:rPr>
          <w:rFonts w:ascii="Arial" w:eastAsia="Times New Roman" w:hAnsi="Arial" w:cs="Arial"/>
          <w:sz w:val="24"/>
          <w:szCs w:val="24"/>
        </w:rPr>
      </w:pPr>
    </w:p>
    <w:p w:rsidR="00175C14" w:rsidRPr="00AF59B1" w:rsidRDefault="00175C14" w:rsidP="00175C14">
      <w:pPr>
        <w:widowControl w:val="0"/>
        <w:tabs>
          <w:tab w:val="center" w:pos="4677"/>
          <w:tab w:val="right" w:pos="9355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</w:p>
    <w:p w:rsidR="00175C14" w:rsidRPr="00AF59B1" w:rsidRDefault="00175C14" w:rsidP="00175C14">
      <w:pPr>
        <w:widowControl w:val="0"/>
        <w:tabs>
          <w:tab w:val="center" w:pos="4677"/>
          <w:tab w:val="right" w:pos="9355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</w:p>
    <w:p w:rsidR="00175C14" w:rsidRDefault="00175C14" w:rsidP="00175C14">
      <w:pPr>
        <w:widowControl w:val="0"/>
        <w:tabs>
          <w:tab w:val="center" w:pos="4677"/>
          <w:tab w:val="right" w:pos="9355"/>
        </w:tabs>
        <w:spacing w:after="0" w:line="240" w:lineRule="auto"/>
        <w:ind w:left="4962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1.12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AF59B1">
        <w:rPr>
          <w:rFonts w:ascii="Arial" w:eastAsia="Times New Roman" w:hAnsi="Arial" w:cs="Arial"/>
          <w:sz w:val="24"/>
          <w:szCs w:val="24"/>
        </w:rPr>
        <w:t xml:space="preserve">к ООП </w:t>
      </w:r>
    </w:p>
    <w:p w:rsidR="00175C14" w:rsidRDefault="00175C14" w:rsidP="00175C14">
      <w:pPr>
        <w:widowControl w:val="0"/>
        <w:tabs>
          <w:tab w:val="center" w:pos="4677"/>
          <w:tab w:val="right" w:pos="9355"/>
        </w:tabs>
        <w:spacing w:after="0" w:line="240" w:lineRule="auto"/>
        <w:ind w:left="4962"/>
        <w:jc w:val="right"/>
        <w:rPr>
          <w:rFonts w:ascii="Arial" w:eastAsia="Times New Roman" w:hAnsi="Arial" w:cs="Arial"/>
          <w:sz w:val="24"/>
          <w:szCs w:val="24"/>
        </w:rPr>
      </w:pPr>
      <w:r w:rsidRPr="00AF59B1">
        <w:rPr>
          <w:rFonts w:ascii="Arial" w:eastAsia="Times New Roman" w:hAnsi="Arial" w:cs="Arial"/>
          <w:sz w:val="24"/>
          <w:szCs w:val="24"/>
        </w:rPr>
        <w:t>СПО (ППССЗ)</w:t>
      </w:r>
      <w:r>
        <w:rPr>
          <w:rFonts w:ascii="Arial" w:eastAsia="Times New Roman" w:hAnsi="Arial" w:cs="Arial"/>
          <w:sz w:val="24"/>
          <w:szCs w:val="24"/>
        </w:rPr>
        <w:t xml:space="preserve"> по </w:t>
      </w:r>
      <w:r w:rsidRPr="00AF59B1">
        <w:rPr>
          <w:rFonts w:ascii="Arial" w:eastAsia="Times New Roman" w:hAnsi="Arial" w:cs="Arial"/>
          <w:sz w:val="24"/>
          <w:szCs w:val="24"/>
        </w:rPr>
        <w:t xml:space="preserve"> специальности </w:t>
      </w:r>
    </w:p>
    <w:p w:rsidR="00175C14" w:rsidRPr="00AF59B1" w:rsidRDefault="00175C14" w:rsidP="00175C14">
      <w:pPr>
        <w:widowControl w:val="0"/>
        <w:tabs>
          <w:tab w:val="center" w:pos="4677"/>
          <w:tab w:val="right" w:pos="9355"/>
        </w:tabs>
        <w:spacing w:after="0" w:line="240" w:lineRule="auto"/>
        <w:ind w:left="4962"/>
        <w:jc w:val="right"/>
        <w:rPr>
          <w:rFonts w:ascii="Arial" w:eastAsia="Times New Roman" w:hAnsi="Arial" w:cs="Arial"/>
          <w:sz w:val="24"/>
          <w:szCs w:val="24"/>
        </w:rPr>
      </w:pPr>
      <w:r w:rsidRPr="00AF59B1">
        <w:rPr>
          <w:rFonts w:ascii="Arial" w:eastAsia="Times New Roman" w:hAnsi="Arial" w:cs="Arial"/>
          <w:sz w:val="24"/>
          <w:szCs w:val="24"/>
        </w:rPr>
        <w:t>39.02.01 Социальная работа</w:t>
      </w:r>
    </w:p>
    <w:p w:rsidR="00175C14" w:rsidRPr="00AF59B1" w:rsidRDefault="00175C14" w:rsidP="00175C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</w:rPr>
      </w:pPr>
    </w:p>
    <w:p w:rsidR="00175C14" w:rsidRPr="00AF59B1" w:rsidRDefault="00175C14" w:rsidP="00175C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</w:rPr>
      </w:pPr>
    </w:p>
    <w:p w:rsidR="00175C14" w:rsidRPr="00AF59B1" w:rsidRDefault="00175C14" w:rsidP="00175C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</w:rPr>
      </w:pPr>
    </w:p>
    <w:p w:rsidR="00175C14" w:rsidRPr="00AF59B1" w:rsidRDefault="00175C14" w:rsidP="00175C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</w:rPr>
      </w:pPr>
    </w:p>
    <w:p w:rsidR="00175C14" w:rsidRPr="00AF59B1" w:rsidRDefault="00175C14" w:rsidP="00175C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</w:rPr>
      </w:pPr>
    </w:p>
    <w:p w:rsidR="00175C14" w:rsidRPr="00AF59B1" w:rsidRDefault="00175C14" w:rsidP="00175C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</w:rPr>
      </w:pPr>
    </w:p>
    <w:p w:rsidR="00175C14" w:rsidRPr="00AF59B1" w:rsidRDefault="00175C14" w:rsidP="00175C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</w:rPr>
      </w:pPr>
    </w:p>
    <w:p w:rsidR="00175C14" w:rsidRPr="00AF59B1" w:rsidRDefault="00175C14" w:rsidP="00175C14">
      <w:pPr>
        <w:spacing w:after="0" w:line="390" w:lineRule="auto"/>
        <w:ind w:right="-853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РАБОЧАЯ </w:t>
      </w:r>
      <w:r w:rsidRPr="00AF59B1">
        <w:rPr>
          <w:rFonts w:ascii="Arial" w:eastAsia="Times New Roman" w:hAnsi="Arial" w:cs="Arial"/>
          <w:b/>
          <w:bCs/>
          <w:sz w:val="24"/>
          <w:szCs w:val="24"/>
        </w:rPr>
        <w:t>ПРОГРАММА УЧЕБНОЙ ДИСЦИПЛИНЫ</w:t>
      </w:r>
    </w:p>
    <w:p w:rsidR="00175C14" w:rsidRPr="00AF59B1" w:rsidRDefault="00175C14" w:rsidP="00175C14">
      <w:pPr>
        <w:spacing w:after="0" w:line="390" w:lineRule="auto"/>
        <w:ind w:right="-853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caps/>
          <w:sz w:val="24"/>
          <w:szCs w:val="24"/>
        </w:rPr>
        <w:t>ОБД.12</w:t>
      </w:r>
      <w:r>
        <w:rPr>
          <w:rFonts w:ascii="Arial" w:eastAsia="Times New Roman" w:hAnsi="Arial" w:cs="Arial"/>
          <w:b/>
          <w:cap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caps/>
          <w:sz w:val="24"/>
          <w:szCs w:val="24"/>
        </w:rPr>
        <w:t>ФИЗИЧЕСКАЯ КУЛЬТУРА</w:t>
      </w: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  <w:bookmarkStart w:id="0" w:name="_GoBack"/>
      <w:bookmarkEnd w:id="0"/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175C14" w:rsidRPr="00AF59B1" w:rsidRDefault="00175C14" w:rsidP="00175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175C14" w:rsidRPr="00DB1AB4" w:rsidRDefault="00175C14" w:rsidP="00175C1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5C14" w:rsidRPr="00AF59B1" w:rsidRDefault="00175C14" w:rsidP="00175C14">
      <w:pPr>
        <w:spacing w:after="12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AF59B1">
        <w:rPr>
          <w:rFonts w:ascii="Arial" w:eastAsia="Times New Roman" w:hAnsi="Arial" w:cs="Arial"/>
          <w:bCs/>
          <w:sz w:val="24"/>
          <w:szCs w:val="24"/>
        </w:rPr>
        <w:t>2025</w:t>
      </w:r>
    </w:p>
    <w:p w:rsidR="005C094B" w:rsidRPr="002C695F" w:rsidRDefault="00510E47" w:rsidP="00EE13B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4C187B" w:rsidRPr="00821AD2" w:rsidRDefault="004C187B" w:rsidP="00821A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 w:rsidRPr="00BC4F15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="00AA2146">
        <w:rPr>
          <w:rFonts w:ascii="Times New Roman" w:eastAsia="Calibri" w:hAnsi="Times New Roman" w:cs="Times New Roman"/>
          <w:sz w:val="24"/>
          <w:szCs w:val="24"/>
        </w:rPr>
        <w:t>ОБД.12</w:t>
      </w:r>
      <w:r w:rsidR="00851AF5">
        <w:rPr>
          <w:rFonts w:ascii="Times New Roman" w:eastAsia="Calibri" w:hAnsi="Times New Roman" w:cs="Times New Roman"/>
          <w:sz w:val="24"/>
          <w:szCs w:val="24"/>
        </w:rPr>
        <w:t xml:space="preserve"> Физическая культура </w:t>
      </w:r>
      <w:r w:rsidRPr="00BC4F15">
        <w:rPr>
          <w:rFonts w:ascii="Times New Roman" w:eastAsia="Calibri" w:hAnsi="Times New Roman" w:cs="Times New Roman"/>
          <w:sz w:val="24"/>
          <w:szCs w:val="24"/>
        </w:rPr>
        <w:t>разработана на основе</w:t>
      </w:r>
      <w:r w:rsidRPr="009930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832A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Примерной программы общеобразовательной учебной дисциплины </w:t>
      </w:r>
      <w:r w:rsidR="00851AF5">
        <w:rPr>
          <w:rFonts w:ascii="Times New Roman" w:eastAsia="Times New Roman" w:hAnsi="Times New Roman" w:cs="Times New Roman"/>
          <w:bCs/>
          <w:sz w:val="24"/>
          <w:szCs w:val="24"/>
        </w:rPr>
        <w:t>Физическая культура</w:t>
      </w:r>
      <w:r w:rsidRPr="006832A1">
        <w:rPr>
          <w:rFonts w:ascii="Times New Roman" w:eastAsia="Times New Roman" w:hAnsi="Times New Roman" w:cs="Times New Roman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832A1">
        <w:rPr>
          <w:rFonts w:ascii="Times New Roman" w:eastAsia="Times New Roman" w:hAnsi="Times New Roman" w:cs="Times New Roman"/>
          <w:bCs/>
          <w:sz w:val="24"/>
          <w:szCs w:val="24"/>
        </w:rPr>
        <w:t>качестве примерной программы</w:t>
      </w:r>
      <w:r w:rsidR="00F34D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832A1"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основной профессиональной образовательной программы СПО на базе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основного общего образования с </w:t>
      </w:r>
      <w:r w:rsidRPr="006832A1">
        <w:rPr>
          <w:rFonts w:ascii="Times New Roman" w:eastAsia="Times New Roman" w:hAnsi="Times New Roman" w:cs="Times New Roman"/>
          <w:bCs/>
          <w:sz w:val="24"/>
          <w:szCs w:val="24"/>
        </w:rPr>
        <w:t>получением среднего общего образования, протокол</w:t>
      </w:r>
      <w:r w:rsidR="00851AF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51AF5" w:rsidRPr="006832A1"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 w:rsidR="00851AF5">
        <w:rPr>
          <w:rFonts w:ascii="Times New Roman" w:eastAsia="Times New Roman" w:hAnsi="Times New Roman" w:cs="Times New Roman"/>
          <w:bCs/>
          <w:sz w:val="24"/>
          <w:szCs w:val="24"/>
        </w:rPr>
        <w:t>2/16-з от 28 июня 2016года</w:t>
      </w:r>
      <w:r w:rsidR="00F34DC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51AF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832A1">
        <w:rPr>
          <w:rFonts w:ascii="Times New Roman" w:eastAsia="Times New Roman" w:hAnsi="Times New Roman" w:cs="Times New Roman"/>
          <w:bCs/>
          <w:sz w:val="24"/>
          <w:szCs w:val="24"/>
        </w:rPr>
        <w:t>с учетом</w:t>
      </w:r>
      <w:r w:rsidRPr="009930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4F15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</w:t>
      </w:r>
      <w:proofErr w:type="gramEnd"/>
      <w:r w:rsidRPr="00BC4F15">
        <w:rPr>
          <w:rFonts w:ascii="Times New Roman" w:eastAsia="Calibri" w:hAnsi="Times New Roman" w:cs="Times New Roman"/>
          <w:sz w:val="24"/>
          <w:szCs w:val="24"/>
        </w:rPr>
        <w:t xml:space="preserve"> стандарта среднего профессиона</w:t>
      </w:r>
      <w:r w:rsidR="00272BE0">
        <w:rPr>
          <w:rFonts w:ascii="Times New Roman" w:eastAsia="Calibri" w:hAnsi="Times New Roman" w:cs="Times New Roman"/>
          <w:sz w:val="24"/>
          <w:szCs w:val="24"/>
        </w:rPr>
        <w:t xml:space="preserve">льного образования по специальности </w:t>
      </w:r>
      <w:r w:rsidR="00AA2146" w:rsidRPr="00AA21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39.02.01 </w:t>
      </w:r>
      <w:r w:rsidR="00AA2146" w:rsidRPr="00AA2146">
        <w:rPr>
          <w:rFonts w:ascii="Times New Roman" w:hAnsi="Times New Roman" w:cs="Times New Roman"/>
          <w:sz w:val="24"/>
          <w:szCs w:val="24"/>
        </w:rPr>
        <w:t>Социальная работа</w:t>
      </w:r>
      <w:r w:rsidR="00AA2146">
        <w:rPr>
          <w:rFonts w:ascii="Times New Roman" w:hAnsi="Times New Roman" w:cs="Times New Roman"/>
          <w:sz w:val="24"/>
          <w:szCs w:val="24"/>
        </w:rPr>
        <w:t xml:space="preserve">, </w:t>
      </w:r>
      <w:r w:rsidR="00851AF5" w:rsidRPr="00821A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1AD2">
        <w:rPr>
          <w:rFonts w:ascii="Times New Roman" w:eastAsia="Calibri" w:hAnsi="Times New Roman" w:cs="Times New Roman"/>
          <w:sz w:val="24"/>
          <w:szCs w:val="24"/>
        </w:rPr>
        <w:t xml:space="preserve">утвержденным приказом </w:t>
      </w:r>
      <w:proofErr w:type="spellStart"/>
      <w:r w:rsidRPr="00821AD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821AD2">
        <w:rPr>
          <w:rFonts w:ascii="Times New Roman" w:eastAsia="Calibri" w:hAnsi="Times New Roman" w:cs="Times New Roman"/>
          <w:sz w:val="24"/>
          <w:szCs w:val="24"/>
        </w:rPr>
        <w:t xml:space="preserve"> РФ от № </w:t>
      </w:r>
      <w:proofErr w:type="gramStart"/>
      <w:r w:rsidR="00851AF5" w:rsidRPr="00821A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851AF5" w:rsidRPr="00821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09.12.</w:t>
      </w:r>
      <w:r w:rsidR="00851AF5">
        <w:rPr>
          <w:rFonts w:ascii="Times New Roman" w:eastAsia="Times New Roman" w:hAnsi="Times New Roman" w:cs="Times New Roman"/>
          <w:sz w:val="24"/>
          <w:szCs w:val="24"/>
          <w:lang w:eastAsia="ru-RU"/>
        </w:rPr>
        <w:t>2016 г.</w:t>
      </w:r>
      <w:r w:rsidR="00851AF5" w:rsidRPr="00923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№1569, зарегистрированного в Минюсте РФ 22.12.2016 г., регистрационный №44898</w:t>
      </w:r>
      <w:r w:rsidR="00851A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1AF5" w:rsidRPr="00851AF5" w:rsidRDefault="00851AF5" w:rsidP="00851AF5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187B" w:rsidRPr="00363F04" w:rsidRDefault="004C187B" w:rsidP="004C187B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4C187B" w:rsidRPr="00363F04" w:rsidRDefault="004C187B" w:rsidP="004C187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63F04">
        <w:rPr>
          <w:rFonts w:ascii="Times New Roman" w:hAnsi="Times New Roman"/>
          <w:b/>
          <w:sz w:val="24"/>
          <w:szCs w:val="24"/>
        </w:rPr>
        <w:t>Разработчики:</w:t>
      </w:r>
    </w:p>
    <w:p w:rsidR="004C187B" w:rsidRDefault="004C187B" w:rsidP="004C187B">
      <w:pPr>
        <w:tabs>
          <w:tab w:val="left" w:pos="7125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Лиманская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Юрьевна, преподаватель высшей квалификационной категории </w:t>
      </w:r>
      <w:r w:rsidRPr="00363F04">
        <w:rPr>
          <w:rFonts w:ascii="Times New Roman" w:hAnsi="Times New Roman"/>
          <w:sz w:val="24"/>
          <w:szCs w:val="24"/>
        </w:rPr>
        <w:t>государственного автономного профессионального образовательного учреждения Тюменской области «</w:t>
      </w:r>
      <w:proofErr w:type="spellStart"/>
      <w:r w:rsidRPr="00363F04">
        <w:rPr>
          <w:rFonts w:ascii="Times New Roman" w:hAnsi="Times New Roman"/>
          <w:sz w:val="24"/>
          <w:szCs w:val="24"/>
        </w:rPr>
        <w:t>Голышмановс</w:t>
      </w:r>
      <w:r>
        <w:rPr>
          <w:rFonts w:ascii="Times New Roman" w:hAnsi="Times New Roman"/>
          <w:sz w:val="24"/>
          <w:szCs w:val="24"/>
        </w:rPr>
        <w:t>кий</w:t>
      </w:r>
      <w:proofErr w:type="spellEnd"/>
      <w:r>
        <w:rPr>
          <w:rFonts w:ascii="Times New Roman" w:hAnsi="Times New Roman"/>
          <w:sz w:val="24"/>
          <w:szCs w:val="24"/>
        </w:rPr>
        <w:t xml:space="preserve"> агропедагогический колледж» (</w:t>
      </w:r>
      <w:proofErr w:type="spellStart"/>
      <w:r>
        <w:rPr>
          <w:rFonts w:ascii="Times New Roman" w:hAnsi="Times New Roman"/>
          <w:sz w:val="24"/>
          <w:szCs w:val="24"/>
        </w:rPr>
        <w:t>Омутинское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отделение)</w:t>
      </w:r>
      <w:r w:rsidRPr="00363F04">
        <w:rPr>
          <w:rFonts w:ascii="Times New Roman" w:hAnsi="Times New Roman"/>
          <w:sz w:val="24"/>
          <w:szCs w:val="24"/>
        </w:rPr>
        <w:tab/>
      </w:r>
    </w:p>
    <w:p w:rsidR="004C187B" w:rsidRPr="00363F04" w:rsidRDefault="004C187B" w:rsidP="004C187B">
      <w:pPr>
        <w:tabs>
          <w:tab w:val="left" w:pos="7125"/>
        </w:tabs>
        <w:jc w:val="both"/>
        <w:rPr>
          <w:rFonts w:ascii="Times New Roman" w:hAnsi="Times New Roman"/>
          <w:sz w:val="24"/>
          <w:szCs w:val="24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551" w:rsidRDefault="00AE2551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94B" w:rsidRDefault="005C094B" w:rsidP="005C094B">
      <w:pPr>
        <w:tabs>
          <w:tab w:val="left" w:pos="3570"/>
        </w:tabs>
      </w:pPr>
    </w:p>
    <w:p w:rsidR="005C094B" w:rsidRPr="00D20A53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A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</w:t>
      </w:r>
    </w:p>
    <w:p w:rsidR="005C094B" w:rsidRPr="00D20A53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94B" w:rsidRPr="00673F8A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15"/>
      </w:tblGrid>
      <w:tr w:rsidR="005C094B" w:rsidRPr="00E50DC9" w:rsidTr="005C094B">
        <w:tc>
          <w:tcPr>
            <w:tcW w:w="8755" w:type="dxa"/>
          </w:tcPr>
          <w:p w:rsidR="005C094B" w:rsidRPr="00E50DC9" w:rsidRDefault="005C094B" w:rsidP="005C094B">
            <w:pPr>
              <w:spacing w:line="480" w:lineRule="auto"/>
              <w:rPr>
                <w:sz w:val="24"/>
                <w:szCs w:val="24"/>
              </w:rPr>
            </w:pPr>
            <w:r w:rsidRPr="00E50DC9">
              <w:rPr>
                <w:rFonts w:eastAsia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615" w:type="dxa"/>
          </w:tcPr>
          <w:p w:rsidR="005C094B" w:rsidRPr="00E50DC9" w:rsidRDefault="00C6335D" w:rsidP="005C094B">
            <w:pPr>
              <w:spacing w:line="48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E50DC9" w:rsidTr="005C094B">
        <w:tc>
          <w:tcPr>
            <w:tcW w:w="8755" w:type="dxa"/>
          </w:tcPr>
          <w:p w:rsidR="005C094B" w:rsidRPr="00E50DC9" w:rsidRDefault="005C094B" w:rsidP="00C960D1">
            <w:pPr>
              <w:spacing w:line="480" w:lineRule="auto"/>
              <w:rPr>
                <w:sz w:val="24"/>
                <w:szCs w:val="24"/>
              </w:rPr>
            </w:pPr>
            <w:r w:rsidRPr="00E50DC9">
              <w:rPr>
                <w:rFonts w:eastAsia="Arial"/>
                <w:sz w:val="24"/>
                <w:szCs w:val="24"/>
              </w:rPr>
              <w:t xml:space="preserve">Общая характеристика учебной дисциплины </w:t>
            </w:r>
            <w:r w:rsidR="008F7CAB">
              <w:rPr>
                <w:sz w:val="24"/>
                <w:szCs w:val="24"/>
                <w:lang w:eastAsia="ar-SA"/>
              </w:rPr>
              <w:t>ОБ</w:t>
            </w:r>
            <w:r w:rsidR="00EE13BF">
              <w:rPr>
                <w:sz w:val="24"/>
                <w:szCs w:val="24"/>
                <w:lang w:eastAsia="ar-SA"/>
              </w:rPr>
              <w:t>Д.1</w:t>
            </w:r>
            <w:r w:rsidR="00AA2146">
              <w:rPr>
                <w:sz w:val="24"/>
                <w:szCs w:val="24"/>
                <w:lang w:eastAsia="ar-SA"/>
              </w:rPr>
              <w:t>2</w:t>
            </w:r>
            <w:r w:rsidR="00C960D1">
              <w:rPr>
                <w:sz w:val="24"/>
                <w:szCs w:val="24"/>
                <w:lang w:eastAsia="ar-SA"/>
              </w:rPr>
              <w:t xml:space="preserve"> </w:t>
            </w:r>
            <w:r w:rsidR="00C960D1" w:rsidRPr="0007278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E50DC9" w:rsidRDefault="00C6335D" w:rsidP="005C094B">
            <w:pPr>
              <w:spacing w:line="48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5C094B" w:rsidRPr="00E50DC9" w:rsidTr="005C094B">
        <w:tc>
          <w:tcPr>
            <w:tcW w:w="8755" w:type="dxa"/>
          </w:tcPr>
          <w:p w:rsidR="005C094B" w:rsidRPr="00E50DC9" w:rsidRDefault="005C094B" w:rsidP="005C094B">
            <w:pPr>
              <w:spacing w:line="480" w:lineRule="auto"/>
              <w:rPr>
                <w:sz w:val="24"/>
                <w:szCs w:val="24"/>
              </w:rPr>
            </w:pPr>
            <w:r w:rsidRPr="00E50DC9">
              <w:rPr>
                <w:rFonts w:eastAsia="Arial"/>
                <w:sz w:val="24"/>
                <w:szCs w:val="24"/>
              </w:rPr>
              <w:t>Место учебной дисциплины в учебном плане</w:t>
            </w:r>
          </w:p>
        </w:tc>
        <w:tc>
          <w:tcPr>
            <w:tcW w:w="615" w:type="dxa"/>
          </w:tcPr>
          <w:p w:rsidR="005C094B" w:rsidRPr="00E50DC9" w:rsidRDefault="00C6335D" w:rsidP="005C094B">
            <w:pPr>
              <w:spacing w:line="48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E50DC9" w:rsidTr="005C094B">
        <w:tc>
          <w:tcPr>
            <w:tcW w:w="8755" w:type="dxa"/>
          </w:tcPr>
          <w:p w:rsidR="005C094B" w:rsidRPr="00E50DC9" w:rsidRDefault="005C094B" w:rsidP="005C094B">
            <w:pPr>
              <w:spacing w:line="480" w:lineRule="auto"/>
              <w:rPr>
                <w:sz w:val="24"/>
                <w:szCs w:val="24"/>
              </w:rPr>
            </w:pPr>
            <w:r w:rsidRPr="00E50DC9">
              <w:rPr>
                <w:rFonts w:eastAsia="Arial"/>
                <w:sz w:val="24"/>
                <w:szCs w:val="24"/>
              </w:rPr>
              <w:t>Результаты освоения учебной дисциплины</w:t>
            </w:r>
          </w:p>
        </w:tc>
        <w:tc>
          <w:tcPr>
            <w:tcW w:w="615" w:type="dxa"/>
          </w:tcPr>
          <w:p w:rsidR="005C094B" w:rsidRPr="00E50DC9" w:rsidRDefault="00C6335D" w:rsidP="005C094B">
            <w:pPr>
              <w:spacing w:line="48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E50DC9" w:rsidTr="005C094B">
        <w:tc>
          <w:tcPr>
            <w:tcW w:w="8755" w:type="dxa"/>
          </w:tcPr>
          <w:p w:rsidR="005C094B" w:rsidRPr="00E50DC9" w:rsidRDefault="005C094B" w:rsidP="005C094B">
            <w:pPr>
              <w:spacing w:line="480" w:lineRule="auto"/>
              <w:rPr>
                <w:sz w:val="24"/>
                <w:szCs w:val="24"/>
              </w:rPr>
            </w:pPr>
            <w:r w:rsidRPr="00E50DC9">
              <w:rPr>
                <w:rFonts w:eastAsia="Arial"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15" w:type="dxa"/>
          </w:tcPr>
          <w:p w:rsidR="005C094B" w:rsidRPr="00E50DC9" w:rsidRDefault="00C960D1" w:rsidP="005C094B">
            <w:pPr>
              <w:spacing w:line="48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C6335D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5C094B" w:rsidRPr="00E50DC9" w:rsidTr="005C094B">
        <w:tc>
          <w:tcPr>
            <w:tcW w:w="8755" w:type="dxa"/>
          </w:tcPr>
          <w:p w:rsidR="005C094B" w:rsidRPr="00E50DC9" w:rsidRDefault="008E144A" w:rsidP="005C094B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Тематическое</w:t>
            </w:r>
            <w:r w:rsidR="005C094B" w:rsidRPr="00E50DC9">
              <w:rPr>
                <w:rFonts w:eastAsia="Arial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615" w:type="dxa"/>
          </w:tcPr>
          <w:p w:rsidR="005C094B" w:rsidRPr="00E50DC9" w:rsidRDefault="00C960D1" w:rsidP="005C094B">
            <w:pPr>
              <w:spacing w:line="48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C6335D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E50DC9" w:rsidTr="005C094B">
        <w:tc>
          <w:tcPr>
            <w:tcW w:w="8755" w:type="dxa"/>
          </w:tcPr>
          <w:p w:rsidR="005C094B" w:rsidRPr="00E50DC9" w:rsidRDefault="005C094B" w:rsidP="005C094B">
            <w:pPr>
              <w:spacing w:line="480" w:lineRule="auto"/>
              <w:rPr>
                <w:rFonts w:eastAsia="Arial"/>
                <w:sz w:val="24"/>
                <w:szCs w:val="24"/>
              </w:rPr>
            </w:pPr>
            <w:r w:rsidRPr="00E50DC9">
              <w:rPr>
                <w:rFonts w:eastAsia="Arial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  <w:tc>
          <w:tcPr>
            <w:tcW w:w="615" w:type="dxa"/>
          </w:tcPr>
          <w:p w:rsidR="005C094B" w:rsidRPr="00E50DC9" w:rsidRDefault="00C6335D" w:rsidP="005C094B">
            <w:pPr>
              <w:spacing w:line="48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</w:t>
            </w:r>
          </w:p>
        </w:tc>
      </w:tr>
      <w:tr w:rsidR="005C094B" w:rsidRPr="00E50DC9" w:rsidTr="005C094B">
        <w:trPr>
          <w:trHeight w:val="528"/>
        </w:trPr>
        <w:tc>
          <w:tcPr>
            <w:tcW w:w="8755" w:type="dxa"/>
          </w:tcPr>
          <w:p w:rsidR="005C094B" w:rsidRPr="00E50DC9" w:rsidRDefault="005C094B" w:rsidP="00C960D1">
            <w:pPr>
              <w:spacing w:line="360" w:lineRule="auto"/>
              <w:rPr>
                <w:rFonts w:eastAsia="Arial"/>
                <w:sz w:val="24"/>
                <w:szCs w:val="24"/>
              </w:rPr>
            </w:pPr>
            <w:r w:rsidRPr="00E50DC9">
              <w:rPr>
                <w:rFonts w:eastAsia="Arial"/>
                <w:sz w:val="24"/>
                <w:szCs w:val="24"/>
              </w:rPr>
              <w:t>Учебно-методическое и материально-техническое обеспечение программы</w:t>
            </w:r>
            <w:r w:rsidR="008E144A"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 xml:space="preserve">учебной дисциплины </w:t>
            </w:r>
            <w:r w:rsidR="008F7CAB">
              <w:rPr>
                <w:sz w:val="24"/>
                <w:szCs w:val="24"/>
                <w:lang w:eastAsia="ar-SA"/>
              </w:rPr>
              <w:t>ОБ</w:t>
            </w:r>
            <w:r w:rsidR="00EE13BF">
              <w:rPr>
                <w:sz w:val="24"/>
                <w:szCs w:val="24"/>
                <w:lang w:eastAsia="ar-SA"/>
              </w:rPr>
              <w:t>Д.1</w:t>
            </w:r>
            <w:r w:rsidR="00AA2146">
              <w:rPr>
                <w:sz w:val="24"/>
                <w:szCs w:val="24"/>
                <w:lang w:eastAsia="ar-SA"/>
              </w:rPr>
              <w:t>2</w:t>
            </w:r>
            <w:r w:rsidR="00C960D1">
              <w:rPr>
                <w:sz w:val="24"/>
                <w:szCs w:val="24"/>
                <w:lang w:eastAsia="ar-SA"/>
              </w:rPr>
              <w:t xml:space="preserve"> </w:t>
            </w:r>
            <w:r w:rsidR="00C960D1" w:rsidRPr="0007278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E50DC9" w:rsidRDefault="00C6335D" w:rsidP="005C094B">
            <w:pPr>
              <w:spacing w:line="48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</w:t>
            </w:r>
          </w:p>
        </w:tc>
      </w:tr>
      <w:tr w:rsidR="005C094B" w:rsidRPr="00E50DC9" w:rsidTr="005C094B">
        <w:tc>
          <w:tcPr>
            <w:tcW w:w="8755" w:type="dxa"/>
          </w:tcPr>
          <w:p w:rsidR="005C094B" w:rsidRPr="00E50DC9" w:rsidRDefault="008E144A" w:rsidP="005C094B">
            <w:pPr>
              <w:spacing w:line="480" w:lineRule="auto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Рекомендуемая</w:t>
            </w:r>
            <w:r w:rsidR="005C094B" w:rsidRPr="00E50DC9">
              <w:rPr>
                <w:rFonts w:eastAsia="Arial"/>
                <w:sz w:val="24"/>
                <w:szCs w:val="24"/>
              </w:rPr>
              <w:t xml:space="preserve"> литература</w:t>
            </w:r>
          </w:p>
        </w:tc>
        <w:tc>
          <w:tcPr>
            <w:tcW w:w="615" w:type="dxa"/>
          </w:tcPr>
          <w:p w:rsidR="005C094B" w:rsidRPr="00E50DC9" w:rsidRDefault="00F34DC3" w:rsidP="005C094B">
            <w:pPr>
              <w:spacing w:line="48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tabs>
          <w:tab w:val="left" w:pos="3570"/>
        </w:tabs>
      </w:pPr>
    </w:p>
    <w:p w:rsidR="005C094B" w:rsidRDefault="005C094B" w:rsidP="005C094B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C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C094B" w:rsidRDefault="005C094B" w:rsidP="005C094B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94B" w:rsidRPr="00472844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72844">
        <w:rPr>
          <w:rFonts w:ascii="Times New Roman" w:hAnsi="Times New Roman" w:cs="Times New Roman"/>
          <w:sz w:val="24"/>
          <w:szCs w:val="24"/>
        </w:rPr>
        <w:t>Программа общеобразоват</w:t>
      </w:r>
      <w:r>
        <w:rPr>
          <w:rFonts w:ascii="Times New Roman" w:hAnsi="Times New Roman" w:cs="Times New Roman"/>
          <w:sz w:val="24"/>
          <w:szCs w:val="24"/>
        </w:rPr>
        <w:t>ельной учебной дисциплины «Физическая культура</w:t>
      </w:r>
      <w:r w:rsidRPr="0047284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предназначена для изучения физкультуры</w:t>
      </w:r>
      <w:r w:rsidRPr="00472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студентами </w:t>
      </w:r>
      <w:r w:rsidRPr="00472844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="00AA2146" w:rsidRPr="00AA21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39.02.01 </w:t>
      </w:r>
      <w:r w:rsidR="00AA2146" w:rsidRPr="00AA2146">
        <w:rPr>
          <w:rFonts w:ascii="Times New Roman" w:hAnsi="Times New Roman" w:cs="Times New Roman"/>
          <w:sz w:val="24"/>
          <w:szCs w:val="24"/>
        </w:rPr>
        <w:t>Социальная работа</w:t>
      </w:r>
      <w:r w:rsidR="00AA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реализует </w:t>
      </w:r>
      <w:r w:rsidRPr="00472844">
        <w:rPr>
          <w:rFonts w:ascii="Times New Roman" w:hAnsi="Times New Roman" w:cs="Times New Roman"/>
          <w:sz w:val="24"/>
          <w:szCs w:val="24"/>
        </w:rPr>
        <w:t>образовательную программу среднего общего образования в пределах освоения основной профессиональной о</w:t>
      </w:r>
      <w:r>
        <w:rPr>
          <w:rFonts w:ascii="Times New Roman" w:hAnsi="Times New Roman" w:cs="Times New Roman"/>
          <w:sz w:val="24"/>
          <w:szCs w:val="24"/>
        </w:rPr>
        <w:t>бразовательной программы СПО (О</w:t>
      </w:r>
      <w:r w:rsidRPr="00472844">
        <w:rPr>
          <w:rFonts w:ascii="Times New Roman" w:hAnsi="Times New Roman" w:cs="Times New Roman"/>
          <w:sz w:val="24"/>
          <w:szCs w:val="24"/>
        </w:rPr>
        <w:t xml:space="preserve">ОП СПО) на базе основного общего образования при подготовке </w:t>
      </w:r>
      <w:r>
        <w:rPr>
          <w:rFonts w:ascii="Times New Roman" w:hAnsi="Times New Roman" w:cs="Times New Roman"/>
          <w:sz w:val="24"/>
          <w:szCs w:val="24"/>
        </w:rPr>
        <w:t>рабочих, служащих</w:t>
      </w:r>
      <w:r w:rsidRPr="00472844">
        <w:rPr>
          <w:rFonts w:ascii="Times New Roman" w:hAnsi="Times New Roman" w:cs="Times New Roman"/>
          <w:sz w:val="24"/>
          <w:szCs w:val="24"/>
        </w:rPr>
        <w:t>.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2844">
        <w:rPr>
          <w:rFonts w:ascii="Times New Roman" w:hAnsi="Times New Roman" w:cs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</w:t>
      </w:r>
      <w:r>
        <w:rPr>
          <w:rFonts w:ascii="Times New Roman" w:hAnsi="Times New Roman" w:cs="Times New Roman"/>
          <w:sz w:val="24"/>
          <w:szCs w:val="24"/>
        </w:rPr>
        <w:t>воения учебной дисциплины «Физическая культура</w:t>
      </w:r>
      <w:r w:rsidRPr="00472844">
        <w:rPr>
          <w:rFonts w:ascii="Times New Roman" w:hAnsi="Times New Roman" w:cs="Times New Roman"/>
          <w:sz w:val="24"/>
          <w:szCs w:val="24"/>
        </w:rPr>
        <w:t xml:space="preserve"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r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образованию (протокол от 28 июня 2016 г. № 2/16-з).</w:t>
      </w:r>
    </w:p>
    <w:p w:rsidR="005C094B" w:rsidRPr="0064773D" w:rsidRDefault="005C094B" w:rsidP="005C09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64773D">
        <w:rPr>
          <w:rFonts w:ascii="Times New Roman" w:hAnsi="Times New Roman" w:cs="Times New Roman"/>
          <w:sz w:val="24"/>
          <w:szCs w:val="24"/>
        </w:rPr>
        <w:t>ПРОФИЛИЗИЦИЯ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58"/>
        <w:gridCol w:w="4629"/>
        <w:gridCol w:w="2967"/>
        <w:gridCol w:w="1417"/>
      </w:tblGrid>
      <w:tr w:rsidR="005C094B" w:rsidRPr="00B5203C" w:rsidTr="005C094B">
        <w:tc>
          <w:tcPr>
            <w:tcW w:w="558" w:type="dxa"/>
          </w:tcPr>
          <w:p w:rsidR="005C094B" w:rsidRPr="00B5203C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0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C094B" w:rsidRPr="00B5203C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20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203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29" w:type="dxa"/>
          </w:tcPr>
          <w:p w:rsidR="005C094B" w:rsidRPr="00B5203C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03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67" w:type="dxa"/>
          </w:tcPr>
          <w:p w:rsidR="005C094B" w:rsidRPr="00B5203C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0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Вид занятий</w:t>
            </w:r>
          </w:p>
        </w:tc>
        <w:tc>
          <w:tcPr>
            <w:tcW w:w="1417" w:type="dxa"/>
          </w:tcPr>
          <w:p w:rsidR="005C094B" w:rsidRPr="00B5203C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0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Количество часов</w:t>
            </w:r>
          </w:p>
        </w:tc>
      </w:tr>
      <w:tr w:rsidR="007257E1" w:rsidRPr="00B5203C" w:rsidTr="005C094B">
        <w:tc>
          <w:tcPr>
            <w:tcW w:w="558" w:type="dxa"/>
          </w:tcPr>
          <w:p w:rsidR="007257E1" w:rsidRPr="00B5203C" w:rsidRDefault="007257E1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3" w:type="dxa"/>
            <w:gridSpan w:val="3"/>
          </w:tcPr>
          <w:p w:rsidR="007257E1" w:rsidRPr="007257E1" w:rsidRDefault="007257E1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7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1. Основы физической культуры</w:t>
            </w:r>
          </w:p>
        </w:tc>
      </w:tr>
      <w:tr w:rsidR="007257E1" w:rsidRPr="00B5203C" w:rsidTr="005C094B">
        <w:tc>
          <w:tcPr>
            <w:tcW w:w="558" w:type="dxa"/>
          </w:tcPr>
          <w:p w:rsidR="007257E1" w:rsidRPr="00B5203C" w:rsidRDefault="007257E1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9" w:type="dxa"/>
            <w:vAlign w:val="center"/>
          </w:tcPr>
          <w:p w:rsidR="007257E1" w:rsidRPr="00597C6D" w:rsidRDefault="007257E1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C6D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комплексов утренней, вводной и производственной гимнастики с учетом направления будущей профессиональной деятельности обучающихся</w:t>
            </w:r>
          </w:p>
        </w:tc>
        <w:tc>
          <w:tcPr>
            <w:tcW w:w="2967" w:type="dxa"/>
            <w:vAlign w:val="center"/>
          </w:tcPr>
          <w:p w:rsidR="007257E1" w:rsidRPr="00B5203C" w:rsidRDefault="007257E1" w:rsidP="005C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03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</w:t>
            </w:r>
          </w:p>
        </w:tc>
        <w:tc>
          <w:tcPr>
            <w:tcW w:w="1417" w:type="dxa"/>
          </w:tcPr>
          <w:p w:rsidR="007257E1" w:rsidRPr="00B5203C" w:rsidRDefault="007257E1" w:rsidP="005C0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57E1" w:rsidRPr="00B5203C" w:rsidTr="00D05F3D">
        <w:tc>
          <w:tcPr>
            <w:tcW w:w="558" w:type="dxa"/>
          </w:tcPr>
          <w:p w:rsidR="007257E1" w:rsidRPr="00B5203C" w:rsidRDefault="007257E1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B5203C" w:rsidRDefault="007257E1" w:rsidP="007257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Раздел.2 Легкая атлетика</w:t>
            </w:r>
          </w:p>
        </w:tc>
      </w:tr>
      <w:tr w:rsidR="005C094B" w:rsidRPr="00B5203C" w:rsidTr="005C094B">
        <w:tc>
          <w:tcPr>
            <w:tcW w:w="558" w:type="dxa"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5C094B" w:rsidRPr="005C094B" w:rsidRDefault="007257E1" w:rsidP="005C09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скоростно-силовых качеств </w:t>
            </w:r>
          </w:p>
        </w:tc>
        <w:tc>
          <w:tcPr>
            <w:tcW w:w="2967" w:type="dxa"/>
            <w:vAlign w:val="center"/>
          </w:tcPr>
          <w:p w:rsidR="005C094B" w:rsidRPr="00B5203C" w:rsidRDefault="005C094B" w:rsidP="005C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1417" w:type="dxa"/>
          </w:tcPr>
          <w:p w:rsidR="005C094B" w:rsidRPr="00B5203C" w:rsidRDefault="005C094B" w:rsidP="005C0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57E1" w:rsidRPr="00B5203C" w:rsidTr="00D05F3D">
        <w:tc>
          <w:tcPr>
            <w:tcW w:w="558" w:type="dxa"/>
          </w:tcPr>
          <w:p w:rsidR="007257E1" w:rsidRDefault="007257E1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3" w:type="dxa"/>
            <w:gridSpan w:val="3"/>
            <w:vAlign w:val="center"/>
          </w:tcPr>
          <w:p w:rsidR="007257E1" w:rsidRDefault="007257E1" w:rsidP="007257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Раздел.3 Волейбол</w:t>
            </w:r>
          </w:p>
        </w:tc>
      </w:tr>
      <w:tr w:rsidR="007257E1" w:rsidRPr="00B5203C" w:rsidTr="005C094B">
        <w:tc>
          <w:tcPr>
            <w:tcW w:w="558" w:type="dxa"/>
          </w:tcPr>
          <w:p w:rsidR="007257E1" w:rsidRDefault="007257E1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257E1" w:rsidRDefault="007257E1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в команде</w:t>
            </w:r>
          </w:p>
        </w:tc>
        <w:tc>
          <w:tcPr>
            <w:tcW w:w="2967" w:type="dxa"/>
            <w:vAlign w:val="center"/>
          </w:tcPr>
          <w:p w:rsidR="007257E1" w:rsidRDefault="007257E1" w:rsidP="005C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212A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78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257E1" w:rsidRDefault="007257E1" w:rsidP="005C0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4B1C" w:rsidRPr="00B5203C" w:rsidTr="00D05F3D">
        <w:tc>
          <w:tcPr>
            <w:tcW w:w="558" w:type="dxa"/>
          </w:tcPr>
          <w:p w:rsidR="00BC4B1C" w:rsidRDefault="00BC4B1C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13" w:type="dxa"/>
            <w:gridSpan w:val="3"/>
            <w:vAlign w:val="center"/>
          </w:tcPr>
          <w:p w:rsidR="00BC4B1C" w:rsidRDefault="00BC4B1C" w:rsidP="00BC4B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Раздел.5 Гимнастика</w:t>
            </w:r>
          </w:p>
        </w:tc>
      </w:tr>
      <w:tr w:rsidR="00BC4B1C" w:rsidRPr="00B5203C" w:rsidTr="005C094B">
        <w:tc>
          <w:tcPr>
            <w:tcW w:w="558" w:type="dxa"/>
          </w:tcPr>
          <w:p w:rsidR="00BC4B1C" w:rsidRDefault="00BC4B1C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4B1C" w:rsidRDefault="00BC4B1C" w:rsidP="005C09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32 счета</w:t>
            </w:r>
          </w:p>
        </w:tc>
        <w:tc>
          <w:tcPr>
            <w:tcW w:w="2967" w:type="dxa"/>
            <w:vAlign w:val="center"/>
          </w:tcPr>
          <w:p w:rsidR="00BC4B1C" w:rsidRDefault="00BC4B1C" w:rsidP="005C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D51E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78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C4B1C" w:rsidRDefault="00BC4B1C" w:rsidP="005C0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3A03" w:rsidRPr="00B5203C" w:rsidTr="005C094B">
        <w:tc>
          <w:tcPr>
            <w:tcW w:w="558" w:type="dxa"/>
          </w:tcPr>
          <w:p w:rsidR="00BC3A03" w:rsidRDefault="00BC3A03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3A03" w:rsidRDefault="00BC3A03" w:rsidP="005C09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2967" w:type="dxa"/>
            <w:vAlign w:val="center"/>
          </w:tcPr>
          <w:p w:rsidR="00BC3A03" w:rsidRDefault="00BC3A03" w:rsidP="005C0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D51E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78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BC3A03" w:rsidRDefault="00BC3A03" w:rsidP="005C0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5C3D" w:rsidRPr="00B5203C" w:rsidTr="00D05F3D">
        <w:tc>
          <w:tcPr>
            <w:tcW w:w="558" w:type="dxa"/>
          </w:tcPr>
          <w:p w:rsidR="00F95C3D" w:rsidRDefault="00F95C3D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13" w:type="dxa"/>
            <w:gridSpan w:val="3"/>
            <w:vAlign w:val="center"/>
          </w:tcPr>
          <w:p w:rsidR="00F95C3D" w:rsidRDefault="00D51EAA" w:rsidP="00F95C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Раздел.6</w:t>
            </w:r>
            <w:r w:rsidR="00F9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</w:tr>
      <w:tr w:rsidR="00BC4B1C" w:rsidRPr="00B5203C" w:rsidTr="005C094B">
        <w:tc>
          <w:tcPr>
            <w:tcW w:w="558" w:type="dxa"/>
          </w:tcPr>
          <w:p w:rsidR="00BC4B1C" w:rsidRDefault="00BC4B1C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4B1C" w:rsidRPr="00D51EAA" w:rsidRDefault="005A1384" w:rsidP="00D51E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A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51E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Ира по правилам</w:t>
            </w:r>
          </w:p>
        </w:tc>
        <w:tc>
          <w:tcPr>
            <w:tcW w:w="2967" w:type="dxa"/>
            <w:vAlign w:val="center"/>
          </w:tcPr>
          <w:p w:rsidR="005A1384" w:rsidRDefault="005A1384" w:rsidP="005A1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D51EA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BC4B1C" w:rsidRDefault="00BC4B1C" w:rsidP="005C09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384" w:rsidRDefault="00D51EAA" w:rsidP="00D51E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C094B" w:rsidRDefault="005C094B" w:rsidP="005C094B">
      <w:pPr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51EAA" w:rsidRDefault="00D51EAA" w:rsidP="005C094B">
      <w:pPr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362054" w:rsidRDefault="00362054" w:rsidP="005C094B">
      <w:pPr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AA2146" w:rsidRDefault="00AA2146" w:rsidP="005C094B">
      <w:pPr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AA2146" w:rsidRDefault="00AA2146" w:rsidP="005C094B">
      <w:pPr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C094B" w:rsidRDefault="005C094B" w:rsidP="005C094B">
      <w:pPr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D978CC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ОБЩАЯ ХАРАКТЕРИСТИКА УЧЕБНОЙ ДИСЦИПЛИНЫ</w:t>
      </w:r>
    </w:p>
    <w:p w:rsidR="00D51EAA" w:rsidRDefault="00D51EAA" w:rsidP="005C094B">
      <w:pPr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C094B" w:rsidRDefault="008F7CAB" w:rsidP="005C094B">
      <w:pPr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</w:t>
      </w:r>
      <w:r w:rsidR="00EE13B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Д.1</w:t>
      </w:r>
      <w:r w:rsidR="00AA2146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="005C094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</w:p>
    <w:p w:rsidR="005C094B" w:rsidRPr="00E8065E" w:rsidRDefault="005C094B" w:rsidP="005C094B">
      <w:pPr>
        <w:spacing w:after="0" w:line="240" w:lineRule="auto"/>
        <w:ind w:left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2576D">
        <w:rPr>
          <w:rFonts w:ascii="Times New Roman" w:hAnsi="Times New Roman" w:cs="Times New Roman"/>
          <w:sz w:val="24"/>
          <w:szCs w:val="24"/>
        </w:rPr>
        <w:t>Содержание программы «Физическая культура</w:t>
      </w:r>
      <w:r>
        <w:rPr>
          <w:rFonts w:ascii="Times New Roman" w:hAnsi="Times New Roman" w:cs="Times New Roman"/>
          <w:sz w:val="24"/>
          <w:szCs w:val="24"/>
        </w:rPr>
        <w:t>» направлено на достижение сле</w:t>
      </w:r>
      <w:r w:rsidRPr="0012576D">
        <w:rPr>
          <w:rFonts w:ascii="Times New Roman" w:hAnsi="Times New Roman" w:cs="Times New Roman"/>
          <w:sz w:val="24"/>
          <w:szCs w:val="24"/>
        </w:rPr>
        <w:t xml:space="preserve">дующих целей: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2576D">
        <w:rPr>
          <w:rFonts w:ascii="Times New Roman" w:hAnsi="Times New Roman" w:cs="Times New Roman"/>
          <w:sz w:val="24"/>
          <w:szCs w:val="24"/>
        </w:rPr>
        <w:t>• формирование физической культуры личнос</w:t>
      </w:r>
      <w:r>
        <w:rPr>
          <w:rFonts w:ascii="Times New Roman" w:hAnsi="Times New Roman" w:cs="Times New Roman"/>
          <w:sz w:val="24"/>
          <w:szCs w:val="24"/>
        </w:rPr>
        <w:t>ти будущего профессионала, вос</w:t>
      </w:r>
      <w:r w:rsidRPr="0012576D">
        <w:rPr>
          <w:rFonts w:ascii="Times New Roman" w:hAnsi="Times New Roman" w:cs="Times New Roman"/>
          <w:sz w:val="24"/>
          <w:szCs w:val="24"/>
        </w:rPr>
        <w:t xml:space="preserve">требованного на современном рынке труда;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2576D">
        <w:rPr>
          <w:rFonts w:ascii="Times New Roman" w:hAnsi="Times New Roman" w:cs="Times New Roman"/>
          <w:sz w:val="24"/>
          <w:szCs w:val="24"/>
        </w:rPr>
        <w:t>• развитие физических качеств и способностей,</w:t>
      </w:r>
      <w:r>
        <w:rPr>
          <w:rFonts w:ascii="Times New Roman" w:hAnsi="Times New Roman" w:cs="Times New Roman"/>
          <w:sz w:val="24"/>
          <w:szCs w:val="24"/>
        </w:rPr>
        <w:t xml:space="preserve"> совершенствование функциональ</w:t>
      </w:r>
      <w:r w:rsidRPr="0012576D">
        <w:rPr>
          <w:rFonts w:ascii="Times New Roman" w:hAnsi="Times New Roman" w:cs="Times New Roman"/>
          <w:sz w:val="24"/>
          <w:szCs w:val="24"/>
        </w:rPr>
        <w:t xml:space="preserve">ных возможностей организма, укрепление индивидуального здоровья;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2576D">
        <w:rPr>
          <w:rFonts w:ascii="Times New Roman" w:hAnsi="Times New Roman" w:cs="Times New Roman"/>
          <w:sz w:val="24"/>
          <w:szCs w:val="24"/>
        </w:rPr>
        <w:t>• 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12576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2576D">
        <w:rPr>
          <w:rFonts w:ascii="Times New Roman" w:hAnsi="Times New Roman" w:cs="Times New Roman"/>
          <w:sz w:val="24"/>
          <w:szCs w:val="24"/>
        </w:rPr>
        <w:t xml:space="preserve"> оздоровительной деятельностью;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2576D">
        <w:rPr>
          <w:rFonts w:ascii="Times New Roman" w:hAnsi="Times New Roman" w:cs="Times New Roman"/>
          <w:sz w:val="24"/>
          <w:szCs w:val="24"/>
        </w:rPr>
        <w:t xml:space="preserve">• овладение технологиями современных оздоровительных систем </w:t>
      </w:r>
      <w:proofErr w:type="gramStart"/>
      <w:r w:rsidRPr="0012576D">
        <w:rPr>
          <w:rFonts w:ascii="Times New Roman" w:hAnsi="Times New Roman" w:cs="Times New Roman"/>
          <w:sz w:val="24"/>
          <w:szCs w:val="24"/>
        </w:rPr>
        <w:t>физического</w:t>
      </w:r>
      <w:proofErr w:type="gramEnd"/>
      <w:r w:rsidRPr="001257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</w:t>
      </w:r>
      <w:r w:rsidRPr="0012576D">
        <w:rPr>
          <w:rFonts w:ascii="Times New Roman" w:hAnsi="Times New Roman" w:cs="Times New Roman"/>
          <w:sz w:val="24"/>
          <w:szCs w:val="24"/>
        </w:rPr>
        <w:t xml:space="preserve">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2576D">
        <w:rPr>
          <w:rFonts w:ascii="Times New Roman" w:hAnsi="Times New Roman" w:cs="Times New Roman"/>
          <w:sz w:val="24"/>
          <w:szCs w:val="24"/>
        </w:rPr>
        <w:t xml:space="preserve">•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2576D">
        <w:rPr>
          <w:rFonts w:ascii="Times New Roman" w:hAnsi="Times New Roman" w:cs="Times New Roman"/>
          <w:sz w:val="24"/>
          <w:szCs w:val="24"/>
        </w:rPr>
        <w:t xml:space="preserve">•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5C094B" w:rsidRPr="0012576D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2576D">
        <w:rPr>
          <w:rFonts w:ascii="Times New Roman" w:hAnsi="Times New Roman" w:cs="Times New Roman"/>
          <w:sz w:val="24"/>
          <w:szCs w:val="24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C094B" w:rsidRDefault="005C094B" w:rsidP="005C094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5C094B" w:rsidRPr="000F7089" w:rsidRDefault="005C094B" w:rsidP="005C09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F708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089">
        <w:rPr>
          <w:rFonts w:ascii="Times New Roman" w:hAnsi="Times New Roman" w:cs="Times New Roman"/>
          <w:sz w:val="24"/>
          <w:szCs w:val="24"/>
        </w:rPr>
        <w:t>уметь: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 xml:space="preserve">выполнять индивидуально подобранные комплексы </w:t>
      </w:r>
      <w:proofErr w:type="gramStart"/>
      <w:r w:rsidRPr="000F7089">
        <w:rPr>
          <w:rFonts w:ascii="Times New Roman" w:hAnsi="Times New Roman" w:cs="Times New Roman"/>
          <w:sz w:val="24"/>
          <w:szCs w:val="24"/>
        </w:rPr>
        <w:t>оздоровительной</w:t>
      </w:r>
      <w:proofErr w:type="gramEnd"/>
      <w:r w:rsidRPr="000F7089">
        <w:rPr>
          <w:rFonts w:ascii="Times New Roman" w:hAnsi="Times New Roman" w:cs="Times New Roman"/>
          <w:sz w:val="24"/>
          <w:szCs w:val="24"/>
        </w:rPr>
        <w:t xml:space="preserve"> и адаптивной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(лечебной) физической культуры, композиции упражнений атлетической гимнастики;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выполнять простейшие приемы самомассажа и релаксации;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проводить самоконтроль при занятиях физическими упражнениями;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0F7089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0F7089">
        <w:rPr>
          <w:rFonts w:ascii="Times New Roman" w:hAnsi="Times New Roman" w:cs="Times New Roman"/>
          <w:sz w:val="24"/>
          <w:szCs w:val="24"/>
        </w:rPr>
        <w:t>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lastRenderedPageBreak/>
        <w:t xml:space="preserve">выполнять контрольные нормативы, предусмотренные государственным стандартом по легкой </w:t>
      </w:r>
      <w:r>
        <w:rPr>
          <w:rFonts w:ascii="Times New Roman" w:hAnsi="Times New Roman" w:cs="Times New Roman"/>
          <w:sz w:val="24"/>
          <w:szCs w:val="24"/>
        </w:rPr>
        <w:t xml:space="preserve">атлетике, гимнастике, волейболу, баскетболу </w:t>
      </w:r>
      <w:r w:rsidRPr="000F7089">
        <w:rPr>
          <w:rFonts w:ascii="Times New Roman" w:hAnsi="Times New Roman" w:cs="Times New Roman"/>
          <w:sz w:val="24"/>
          <w:szCs w:val="24"/>
        </w:rPr>
        <w:t xml:space="preserve"> и лыжам при соответствующей тренировке, с учетом состояния здоровья и функциональных возможностей своего организма;</w:t>
      </w:r>
    </w:p>
    <w:p w:rsidR="005C094B" w:rsidRPr="000F7089" w:rsidRDefault="005C094B" w:rsidP="005C094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089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F7089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0F7089">
        <w:rPr>
          <w:rFonts w:ascii="Times New Roman" w:hAnsi="Times New Roman" w:cs="Times New Roman"/>
          <w:b/>
          <w:sz w:val="24"/>
          <w:szCs w:val="24"/>
        </w:rPr>
        <w:t>: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повышения работоспособности, сохранения и укрепления здоровья;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5C094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5C094B" w:rsidRPr="000F7089" w:rsidRDefault="005C094B" w:rsidP="005C094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089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C094B" w:rsidRPr="000F7089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>способы контроля и  оценки подготовленности;</w:t>
      </w:r>
    </w:p>
    <w:p w:rsidR="005C094B" w:rsidRPr="00E5144F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7089">
        <w:rPr>
          <w:rFonts w:ascii="Times New Roman" w:hAnsi="Times New Roman" w:cs="Times New Roman"/>
          <w:sz w:val="24"/>
          <w:szCs w:val="24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5C094B" w:rsidRDefault="005C094B" w:rsidP="005C094B">
      <w:pPr>
        <w:pStyle w:val="21"/>
        <w:spacing w:before="0"/>
        <w:ind w:left="1080"/>
        <w:jc w:val="center"/>
        <w:rPr>
          <w:sz w:val="24"/>
          <w:szCs w:val="24"/>
          <w:lang w:val="ru-RU"/>
        </w:rPr>
      </w:pPr>
    </w:p>
    <w:p w:rsidR="005C094B" w:rsidRDefault="005C094B" w:rsidP="005C094B">
      <w:pPr>
        <w:pStyle w:val="21"/>
        <w:spacing w:before="0"/>
        <w:ind w:left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МЕСТО ДИСЦИПЛИНЫ В СТРУКТУРЕ ОСНОВНОЙ ПРОФЕССИОНАЛЬНОЙ ОБРАЗОВАТЕЛЬНОЙ ПРОГРАМЫ</w:t>
      </w:r>
    </w:p>
    <w:p w:rsidR="005C094B" w:rsidRDefault="005C094B" w:rsidP="005C094B">
      <w:pPr>
        <w:pStyle w:val="21"/>
        <w:spacing w:before="0"/>
        <w:ind w:left="0"/>
        <w:jc w:val="both"/>
        <w:rPr>
          <w:sz w:val="24"/>
          <w:szCs w:val="24"/>
          <w:lang w:val="ru-RU"/>
        </w:rPr>
      </w:pPr>
    </w:p>
    <w:p w:rsidR="005C094B" w:rsidRPr="001479D3" w:rsidRDefault="005C094B" w:rsidP="005C09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1479D3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 основной образовательной программы в соответс</w:t>
      </w:r>
      <w:r w:rsidR="008F7CAB">
        <w:rPr>
          <w:rFonts w:ascii="Times New Roman" w:hAnsi="Times New Roman" w:cs="Times New Roman"/>
          <w:sz w:val="24"/>
          <w:szCs w:val="24"/>
        </w:rPr>
        <w:t>твии с ФГОС СПО по профессии</w:t>
      </w:r>
      <w:r w:rsidRPr="001479D3">
        <w:rPr>
          <w:rFonts w:ascii="Times New Roman" w:hAnsi="Times New Roman" w:cs="Times New Roman"/>
          <w:sz w:val="24"/>
          <w:szCs w:val="24"/>
        </w:rPr>
        <w:t xml:space="preserve">  </w:t>
      </w:r>
      <w:r w:rsidR="00AA2146" w:rsidRPr="00AA21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39.02.01 </w:t>
      </w:r>
      <w:r w:rsidR="00AA2146" w:rsidRPr="00AA2146">
        <w:rPr>
          <w:rFonts w:ascii="Times New Roman" w:hAnsi="Times New Roman" w:cs="Times New Roman"/>
          <w:sz w:val="24"/>
          <w:szCs w:val="24"/>
        </w:rPr>
        <w:t>Социальная работа</w:t>
      </w:r>
      <w:r w:rsidR="00AA2146" w:rsidRPr="001479D3">
        <w:rPr>
          <w:rFonts w:ascii="Times New Roman" w:hAnsi="Times New Roman" w:cs="Times New Roman"/>
          <w:sz w:val="24"/>
          <w:szCs w:val="24"/>
        </w:rPr>
        <w:t xml:space="preserve"> </w:t>
      </w:r>
      <w:r w:rsidRPr="001479D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1479D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479D3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Pr="007E4EA6">
        <w:rPr>
          <w:rFonts w:ascii="Times New Roman" w:hAnsi="Times New Roman" w:cs="Times New Roman"/>
          <w:sz w:val="24"/>
          <w:szCs w:val="24"/>
        </w:rPr>
        <w:t xml:space="preserve">02.08.2013 года № 740 </w:t>
      </w:r>
      <w:r w:rsidRPr="001479D3">
        <w:rPr>
          <w:rFonts w:ascii="Times New Roman" w:hAnsi="Times New Roman" w:cs="Times New Roman"/>
          <w:sz w:val="24"/>
          <w:szCs w:val="24"/>
        </w:rPr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AA2146" w:rsidRPr="00AA21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39.02.01 </w:t>
      </w:r>
      <w:r w:rsidR="00AA2146" w:rsidRPr="00AA2146">
        <w:rPr>
          <w:rFonts w:ascii="Times New Roman" w:hAnsi="Times New Roman" w:cs="Times New Roman"/>
          <w:sz w:val="24"/>
          <w:szCs w:val="24"/>
        </w:rPr>
        <w:t>Социальная работа</w:t>
      </w:r>
      <w:r w:rsidRPr="001479D3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9D3"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</w:t>
      </w:r>
      <w:r w:rsidRPr="007E4EA6">
        <w:rPr>
          <w:rFonts w:ascii="Times New Roman" w:hAnsi="Times New Roman" w:cs="Times New Roman"/>
          <w:sz w:val="24"/>
          <w:szCs w:val="24"/>
        </w:rPr>
        <w:t>20 августа 2013 года, регистрационный № 29506</w:t>
      </w:r>
      <w:r w:rsidRPr="001479D3">
        <w:rPr>
          <w:rFonts w:ascii="Times New Roman" w:hAnsi="Times New Roman" w:cs="Times New Roman"/>
          <w:sz w:val="24"/>
          <w:szCs w:val="24"/>
        </w:rPr>
        <w:t>)  входит в общеобразовательный цикл профильной дисциплины.</w:t>
      </w:r>
      <w:proofErr w:type="gramEnd"/>
    </w:p>
    <w:p w:rsidR="005C094B" w:rsidRPr="00E50DC9" w:rsidRDefault="005C094B" w:rsidP="0064773D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50DC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</w:t>
      </w:r>
      <w:r w:rsidRPr="00C97893">
        <w:rPr>
          <w:rFonts w:ascii="Times New Roman" w:eastAsia="Arial" w:hAnsi="Times New Roman" w:cs="Times New Roman"/>
          <w:sz w:val="24"/>
          <w:szCs w:val="24"/>
          <w:lang w:eastAsia="ru-RU"/>
        </w:rPr>
        <w:t>профессиональных образовательных организ</w:t>
      </w:r>
      <w:r w:rsidRPr="00E50DC9">
        <w:rPr>
          <w:rFonts w:ascii="Times New Roman" w:eastAsia="Arial" w:hAnsi="Times New Roman" w:cs="Times New Roman"/>
          <w:sz w:val="24"/>
          <w:szCs w:val="24"/>
          <w:lang w:eastAsia="ru-RU"/>
        </w:rPr>
        <w:t>ациях, реализующих образователь</w:t>
      </w:r>
      <w:r w:rsidRPr="00C9789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ную программу среднего общего образования в пределах освоения ООП СПО на базе основного общего образования, учебная дисциплина </w:t>
      </w:r>
      <w:r w:rsidR="008F7CAB">
        <w:rPr>
          <w:rFonts w:ascii="Times New Roman" w:eastAsia="Arial" w:hAnsi="Times New Roman" w:cs="Times New Roman"/>
          <w:sz w:val="24"/>
          <w:szCs w:val="24"/>
          <w:lang w:eastAsia="ru-RU"/>
        </w:rPr>
        <w:t>ОБ</w:t>
      </w:r>
      <w:r w:rsidR="00EE13BF">
        <w:rPr>
          <w:rFonts w:ascii="Times New Roman" w:eastAsia="Arial" w:hAnsi="Times New Roman" w:cs="Times New Roman"/>
          <w:sz w:val="24"/>
          <w:szCs w:val="24"/>
          <w:lang w:eastAsia="ru-RU"/>
        </w:rPr>
        <w:t>Д.1</w:t>
      </w:r>
      <w:r w:rsidR="00AA2146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Физическая культура</w:t>
      </w:r>
      <w:r w:rsidRPr="00C9789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изучается</w:t>
      </w:r>
      <w:r w:rsidRPr="00E50DC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</w:t>
      </w:r>
      <w:r w:rsidRPr="00C97893">
        <w:rPr>
          <w:rFonts w:ascii="Times New Roman" w:eastAsia="Arial" w:hAnsi="Times New Roman" w:cs="Times New Roman"/>
          <w:sz w:val="24"/>
          <w:szCs w:val="24"/>
          <w:lang w:eastAsia="ru-RU"/>
        </w:rPr>
        <w:t>общеобразовательном цикле учебного плана ООП СПО на базе</w:t>
      </w:r>
      <w:r w:rsidR="0064773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C97893">
        <w:rPr>
          <w:rFonts w:ascii="Times New Roman" w:eastAsia="Arial" w:hAnsi="Times New Roman" w:cs="Times New Roman"/>
          <w:sz w:val="24"/>
          <w:szCs w:val="24"/>
          <w:lang w:eastAsia="ru-RU"/>
        </w:rPr>
        <w:t>основного общего образования с получением среднего общего образования (ППКРС, ППССЗ).</w:t>
      </w:r>
    </w:p>
    <w:p w:rsidR="005C094B" w:rsidRDefault="005C094B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50DC9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В </w:t>
      </w:r>
      <w:r w:rsidRPr="00C9789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учебных планах ППКРС, ППССЗ место учебной дисциплины </w:t>
      </w:r>
      <w:r w:rsidR="008F7CAB">
        <w:rPr>
          <w:rFonts w:ascii="Times New Roman" w:eastAsia="Arial" w:hAnsi="Times New Roman" w:cs="Times New Roman"/>
          <w:sz w:val="24"/>
          <w:szCs w:val="24"/>
          <w:lang w:eastAsia="ru-RU"/>
        </w:rPr>
        <w:t>ОБ</w:t>
      </w:r>
      <w:r w:rsidR="00EE13BF">
        <w:rPr>
          <w:rFonts w:ascii="Times New Roman" w:eastAsia="Arial" w:hAnsi="Times New Roman" w:cs="Times New Roman"/>
          <w:sz w:val="24"/>
          <w:szCs w:val="24"/>
          <w:lang w:eastAsia="ru-RU"/>
        </w:rPr>
        <w:t>Д.1</w:t>
      </w:r>
      <w:r w:rsidR="00AA214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 </w:t>
      </w:r>
      <w:r w:rsidR="0064773D">
        <w:rPr>
          <w:rFonts w:ascii="Times New Roman" w:eastAsia="Arial" w:hAnsi="Times New Roman" w:cs="Times New Roman"/>
          <w:sz w:val="24"/>
          <w:szCs w:val="24"/>
          <w:lang w:eastAsia="ru-RU"/>
        </w:rPr>
        <w:t>Физическая культура -</w:t>
      </w:r>
      <w:r w:rsidRPr="00C9789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составе общих общеобразовательных учебных дисциплин, формируемых из обязательных предметных областей ФГОС средн</w:t>
      </w:r>
      <w:r w:rsidRPr="00E50DC9">
        <w:rPr>
          <w:rFonts w:ascii="Times New Roman" w:eastAsia="Arial" w:hAnsi="Times New Roman" w:cs="Times New Roman"/>
          <w:sz w:val="24"/>
          <w:szCs w:val="24"/>
          <w:lang w:eastAsia="ru-RU"/>
        </w:rPr>
        <w:t>его общего образования, для про</w:t>
      </w:r>
      <w:r w:rsidRPr="00C97893">
        <w:rPr>
          <w:rFonts w:ascii="Times New Roman" w:eastAsia="Arial" w:hAnsi="Times New Roman" w:cs="Times New Roman"/>
          <w:sz w:val="24"/>
          <w:szCs w:val="24"/>
          <w:lang w:eastAsia="ru-RU"/>
        </w:rPr>
        <w:t>фессий СПО или специальностей СПО соответствующего профиля профессионального образования.</w:t>
      </w:r>
    </w:p>
    <w:p w:rsidR="00C960D1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960D1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960D1" w:rsidRPr="00C97893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C094B" w:rsidRPr="0022731F" w:rsidRDefault="005C094B" w:rsidP="005C094B">
      <w:pPr>
        <w:pStyle w:val="21"/>
        <w:spacing w:before="0" w:line="360" w:lineRule="auto"/>
        <w:ind w:left="0"/>
        <w:jc w:val="center"/>
        <w:rPr>
          <w:sz w:val="24"/>
          <w:szCs w:val="24"/>
          <w:lang w:val="ru-RU"/>
        </w:rPr>
      </w:pPr>
      <w:r w:rsidRPr="0022731F">
        <w:rPr>
          <w:sz w:val="24"/>
          <w:szCs w:val="24"/>
          <w:lang w:val="ru-RU"/>
        </w:rPr>
        <w:t>РЕЗУЛЬТАТЫ ОСВОЕНИЯ УЧЕБНОЙ ДИСЦИПЛИНЫ</w:t>
      </w:r>
    </w:p>
    <w:p w:rsidR="005C094B" w:rsidRPr="0022731F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«Физической культуры», обеспечивает достижение студентами следующих </w:t>
      </w:r>
      <w:r w:rsidRPr="0022731F">
        <w:rPr>
          <w:rFonts w:ascii="Times New Roman" w:hAnsi="Times New Roman" w:cs="Times New Roman"/>
          <w:b/>
          <w:i/>
          <w:sz w:val="24"/>
          <w:szCs w:val="24"/>
        </w:rPr>
        <w:t>результатов: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• </w:t>
      </w:r>
      <w:r w:rsidRPr="0064773D">
        <w:rPr>
          <w:rFonts w:ascii="Times New Roman" w:hAnsi="Times New Roman" w:cs="Times New Roman"/>
          <w:b/>
          <w:sz w:val="24"/>
          <w:szCs w:val="24"/>
        </w:rPr>
        <w:t>личностных:</w:t>
      </w:r>
      <w:r w:rsidRPr="00227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готовность и способность </w:t>
      </w:r>
      <w:proofErr w:type="gramStart"/>
      <w:r w:rsidRPr="0022731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2731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саморазвитию и личностному са</w:t>
      </w:r>
      <w:r w:rsidRPr="0022731F">
        <w:rPr>
          <w:rFonts w:ascii="Times New Roman" w:hAnsi="Times New Roman" w:cs="Times New Roman"/>
          <w:sz w:val="24"/>
          <w:szCs w:val="24"/>
        </w:rPr>
        <w:t xml:space="preserve">моопределению;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22731F">
        <w:rPr>
          <w:rFonts w:ascii="Times New Roman" w:hAnsi="Times New Roman" w:cs="Times New Roman"/>
          <w:sz w:val="24"/>
          <w:szCs w:val="24"/>
        </w:rPr>
        <w:t>сформированност</w:t>
      </w:r>
      <w:r w:rsidR="0064773D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22731F">
        <w:rPr>
          <w:rFonts w:ascii="Times New Roman" w:hAnsi="Times New Roman" w:cs="Times New Roman"/>
          <w:sz w:val="24"/>
          <w:szCs w:val="24"/>
        </w:rPr>
        <w:t xml:space="preserve"> устойчивой мотивации </w:t>
      </w:r>
      <w:r>
        <w:rPr>
          <w:rFonts w:ascii="Times New Roman" w:hAnsi="Times New Roman" w:cs="Times New Roman"/>
          <w:sz w:val="24"/>
          <w:szCs w:val="24"/>
        </w:rPr>
        <w:t>к здоровому образу жизни и обу</w:t>
      </w:r>
      <w:r w:rsidRPr="0022731F">
        <w:rPr>
          <w:rFonts w:ascii="Times New Roman" w:hAnsi="Times New Roman" w:cs="Times New Roman"/>
          <w:sz w:val="24"/>
          <w:szCs w:val="24"/>
        </w:rPr>
        <w:t xml:space="preserve">чению, целенаправленному личностному совершенствованию двигательной активности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</w:t>
      </w:r>
      <w:r w:rsidRPr="0022731F">
        <w:rPr>
          <w:rFonts w:ascii="Times New Roman" w:hAnsi="Times New Roman" w:cs="Times New Roman"/>
          <w:sz w:val="24"/>
          <w:szCs w:val="24"/>
        </w:rPr>
        <w:t>логической</w:t>
      </w:r>
      <w:proofErr w:type="spellEnd"/>
      <w:r w:rsidRPr="0022731F">
        <w:rPr>
          <w:rFonts w:ascii="Times New Roman" w:hAnsi="Times New Roman" w:cs="Times New Roman"/>
          <w:sz w:val="24"/>
          <w:szCs w:val="24"/>
        </w:rPr>
        <w:t xml:space="preserve"> и профессио</w:t>
      </w:r>
      <w:r>
        <w:rPr>
          <w:rFonts w:ascii="Times New Roman" w:hAnsi="Times New Roman" w:cs="Times New Roman"/>
          <w:sz w:val="24"/>
          <w:szCs w:val="24"/>
        </w:rPr>
        <w:t>нальной направленностью, непри</w:t>
      </w:r>
      <w:r w:rsidRPr="0022731F">
        <w:rPr>
          <w:rFonts w:ascii="Times New Roman" w:hAnsi="Times New Roman" w:cs="Times New Roman"/>
          <w:sz w:val="24"/>
          <w:szCs w:val="24"/>
        </w:rPr>
        <w:t xml:space="preserve">ятию вредных привычек: курения, употребления алкоголя, наркотиков;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>− приобретение личного опыта творческого использования профессиональн</w:t>
      </w:r>
      <w:proofErr w:type="gramStart"/>
      <w:r w:rsidRPr="0022731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2731F">
        <w:rPr>
          <w:rFonts w:ascii="Times New Roman" w:hAnsi="Times New Roman" w:cs="Times New Roman"/>
          <w:sz w:val="24"/>
          <w:szCs w:val="24"/>
        </w:rPr>
        <w:t xml:space="preserve"> оздоровительных средств и методов двигательной активности;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31F">
        <w:rPr>
          <w:rFonts w:ascii="Times New Roman" w:hAnsi="Times New Roman" w:cs="Times New Roman"/>
          <w:sz w:val="24"/>
          <w:szCs w:val="24"/>
        </w:rPr>
        <w:t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</w:t>
      </w:r>
      <w:r>
        <w:rPr>
          <w:rFonts w:ascii="Times New Roman" w:hAnsi="Times New Roman" w:cs="Times New Roman"/>
          <w:sz w:val="24"/>
          <w:szCs w:val="24"/>
        </w:rPr>
        <w:t>ативных действий в процессе це</w:t>
      </w:r>
      <w:r w:rsidRPr="0022731F">
        <w:rPr>
          <w:rFonts w:ascii="Times New Roman" w:hAnsi="Times New Roman" w:cs="Times New Roman"/>
          <w:sz w:val="24"/>
          <w:szCs w:val="24"/>
        </w:rPr>
        <w:t xml:space="preserve">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>− способность к построению индивидуальной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образовательной траектории са</w:t>
      </w:r>
      <w:r w:rsidRPr="0022731F">
        <w:rPr>
          <w:rFonts w:ascii="Times New Roman" w:hAnsi="Times New Roman" w:cs="Times New Roman"/>
          <w:sz w:val="24"/>
          <w:szCs w:val="24"/>
        </w:rPr>
        <w:t>мостоятельного использования в трудовых и жизненных ситуациях навыков профессиональной адаптивной физической культуры; − способность использования системы зн</w:t>
      </w:r>
      <w:r>
        <w:rPr>
          <w:rFonts w:ascii="Times New Roman" w:hAnsi="Times New Roman" w:cs="Times New Roman"/>
          <w:sz w:val="24"/>
          <w:szCs w:val="24"/>
        </w:rPr>
        <w:t>ачимых социальных и межличност</w:t>
      </w:r>
      <w:r w:rsidRPr="0022731F">
        <w:rPr>
          <w:rFonts w:ascii="Times New Roman" w:hAnsi="Times New Roman" w:cs="Times New Roman"/>
          <w:sz w:val="24"/>
          <w:szCs w:val="24"/>
        </w:rPr>
        <w:t xml:space="preserve"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lastRenderedPageBreak/>
        <w:t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</w:t>
      </w:r>
      <w:r>
        <w:rPr>
          <w:rFonts w:ascii="Times New Roman" w:hAnsi="Times New Roman" w:cs="Times New Roman"/>
          <w:sz w:val="24"/>
          <w:szCs w:val="24"/>
        </w:rPr>
        <w:t>ии других участников деятель</w:t>
      </w:r>
      <w:r w:rsidRPr="0022731F">
        <w:rPr>
          <w:rFonts w:ascii="Times New Roman" w:hAnsi="Times New Roman" w:cs="Times New Roman"/>
          <w:sz w:val="24"/>
          <w:szCs w:val="24"/>
        </w:rPr>
        <w:t xml:space="preserve">ности, эффективно разрешать конфликты;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>− принятие и реализация ценностей здорового и безопасного образа жизни, потребности в физическом самосовершенствовании, занятиях спортивн</w:t>
      </w:r>
      <w:proofErr w:type="gramStart"/>
      <w:r w:rsidRPr="0022731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2731F">
        <w:rPr>
          <w:rFonts w:ascii="Times New Roman" w:hAnsi="Times New Roman" w:cs="Times New Roman"/>
          <w:sz w:val="24"/>
          <w:szCs w:val="24"/>
        </w:rPr>
        <w:t xml:space="preserve"> оздоровительной деятельностью;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>− умение оказывать первую помощь при занятиях спортивно-о</w:t>
      </w:r>
      <w:r>
        <w:rPr>
          <w:rFonts w:ascii="Times New Roman" w:hAnsi="Times New Roman" w:cs="Times New Roman"/>
          <w:sz w:val="24"/>
          <w:szCs w:val="24"/>
        </w:rPr>
        <w:t xml:space="preserve">здоровительной деятельностью; </w:t>
      </w:r>
    </w:p>
    <w:p w:rsidR="005C094B" w:rsidRDefault="005C094B" w:rsidP="005C094B">
      <w:pPr>
        <w:pStyle w:val="aa"/>
        <w:spacing w:after="0" w:line="360" w:lineRule="auto"/>
        <w:ind w:firstLine="707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готовность к служению Отечеству, его защите; </w:t>
      </w:r>
    </w:p>
    <w:p w:rsidR="005C094B" w:rsidRPr="0022731F" w:rsidRDefault="005C094B" w:rsidP="005C094B">
      <w:pPr>
        <w:pStyle w:val="aa"/>
        <w:spacing w:after="0" w:line="360" w:lineRule="auto"/>
        <w:ind w:firstLine="707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патриотизм, уважение к своему народу, чувство ответственности перед Родиной;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64773D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64773D">
        <w:rPr>
          <w:rFonts w:ascii="Times New Roman" w:hAnsi="Times New Roman" w:cs="Times New Roman"/>
          <w:b/>
          <w:sz w:val="24"/>
          <w:szCs w:val="24"/>
        </w:rPr>
        <w:t>:</w:t>
      </w:r>
      <w:r w:rsidRPr="00227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способность использовать </w:t>
      </w:r>
      <w:proofErr w:type="spellStart"/>
      <w:r w:rsidRPr="0022731F">
        <w:rPr>
          <w:rFonts w:ascii="Times New Roman" w:hAnsi="Times New Roman" w:cs="Times New Roman"/>
          <w:sz w:val="24"/>
          <w:szCs w:val="24"/>
        </w:rPr>
        <w:t>межпредметны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</w:t>
      </w:r>
      <w:r w:rsidRPr="0022731F">
        <w:rPr>
          <w:rFonts w:ascii="Times New Roman" w:hAnsi="Times New Roman" w:cs="Times New Roman"/>
          <w:sz w:val="24"/>
          <w:szCs w:val="24"/>
        </w:rPr>
        <w:t>ные действия (регулятивные, познава</w:t>
      </w:r>
      <w:r>
        <w:rPr>
          <w:rFonts w:ascii="Times New Roman" w:hAnsi="Times New Roman" w:cs="Times New Roman"/>
          <w:sz w:val="24"/>
          <w:szCs w:val="24"/>
        </w:rPr>
        <w:t>тельные, коммуникативные) в по</w:t>
      </w:r>
      <w:r w:rsidRPr="0022731F">
        <w:rPr>
          <w:rFonts w:ascii="Times New Roman" w:hAnsi="Times New Roman" w:cs="Times New Roman"/>
          <w:sz w:val="24"/>
          <w:szCs w:val="24"/>
        </w:rPr>
        <w:t xml:space="preserve">знавательной, спортивной, физкультурной, оздоровительной и социальной практике;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>− готовность учебного сотрудничества с преп</w:t>
      </w:r>
      <w:r>
        <w:rPr>
          <w:rFonts w:ascii="Times New Roman" w:hAnsi="Times New Roman" w:cs="Times New Roman"/>
          <w:sz w:val="24"/>
          <w:szCs w:val="24"/>
        </w:rPr>
        <w:t>одавателями и сверстниками с ис</w:t>
      </w:r>
      <w:r w:rsidRPr="0022731F">
        <w:rPr>
          <w:rFonts w:ascii="Times New Roman" w:hAnsi="Times New Roman" w:cs="Times New Roman"/>
          <w:sz w:val="24"/>
          <w:szCs w:val="24"/>
        </w:rPr>
        <w:t xml:space="preserve">пользованием специальных средств и методов двигательной активности;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5C094B" w:rsidRPr="0064773D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73D">
        <w:rPr>
          <w:rFonts w:ascii="Times New Roman" w:hAnsi="Times New Roman" w:cs="Times New Roman"/>
          <w:b/>
          <w:sz w:val="24"/>
          <w:szCs w:val="24"/>
        </w:rPr>
        <w:t xml:space="preserve"> • предметных: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умение использовать разнообразные формы </w:t>
      </w:r>
      <w:r>
        <w:rPr>
          <w:rFonts w:ascii="Times New Roman" w:hAnsi="Times New Roman" w:cs="Times New Roman"/>
          <w:sz w:val="24"/>
          <w:szCs w:val="24"/>
        </w:rPr>
        <w:t>и виды физкультурной деятельно</w:t>
      </w:r>
      <w:r w:rsidRPr="0022731F">
        <w:rPr>
          <w:rFonts w:ascii="Times New Roman" w:hAnsi="Times New Roman" w:cs="Times New Roman"/>
          <w:sz w:val="24"/>
          <w:szCs w:val="24"/>
        </w:rPr>
        <w:t xml:space="preserve">сти для организации здорового образа жизни, активного отдыха и досуга;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lastRenderedPageBreak/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C094B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C094B" w:rsidRPr="0022731F" w:rsidRDefault="005C094B" w:rsidP="005C094B">
      <w:pPr>
        <w:pStyle w:val="aa"/>
        <w:spacing w:after="0" w:line="360" w:lineRule="auto"/>
        <w:ind w:firstLine="70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731F">
        <w:rPr>
          <w:rFonts w:ascii="Times New Roman" w:hAnsi="Times New Roman" w:cs="Times New Roman"/>
          <w:sz w:val="24"/>
          <w:szCs w:val="24"/>
        </w:rPr>
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</w:t>
      </w:r>
      <w:proofErr w:type="gramStart"/>
      <w:r w:rsidRPr="0022731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2731F">
        <w:rPr>
          <w:rFonts w:ascii="Times New Roman" w:hAnsi="Times New Roman" w:cs="Times New Roman"/>
          <w:sz w:val="24"/>
          <w:szCs w:val="24"/>
        </w:rPr>
        <w:t xml:space="preserve"> спортивного комплекса «Готов к труду и обороне» (ГТО)</w:t>
      </w:r>
    </w:p>
    <w:p w:rsidR="005C094B" w:rsidRDefault="005C094B" w:rsidP="0064773D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79D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r w:rsidR="008F7CAB">
        <w:rPr>
          <w:rFonts w:ascii="Times New Roman" w:hAnsi="Times New Roman" w:cs="Times New Roman"/>
          <w:b/>
          <w:sz w:val="24"/>
          <w:szCs w:val="24"/>
        </w:rPr>
        <w:t>ОБ</w:t>
      </w:r>
      <w:r>
        <w:rPr>
          <w:rFonts w:ascii="Times New Roman" w:hAnsi="Times New Roman" w:cs="Times New Roman"/>
          <w:b/>
          <w:sz w:val="24"/>
          <w:szCs w:val="24"/>
        </w:rPr>
        <w:t>Д.</w:t>
      </w:r>
      <w:r w:rsidR="00EE13BF">
        <w:rPr>
          <w:rFonts w:ascii="Times New Roman" w:hAnsi="Times New Roman" w:cs="Times New Roman"/>
          <w:b/>
          <w:sz w:val="24"/>
          <w:szCs w:val="24"/>
        </w:rPr>
        <w:t>1</w:t>
      </w:r>
      <w:r w:rsidR="00AA2146">
        <w:rPr>
          <w:rFonts w:ascii="Times New Roman" w:hAnsi="Times New Roman" w:cs="Times New Roman"/>
          <w:b/>
          <w:sz w:val="24"/>
          <w:szCs w:val="24"/>
        </w:rPr>
        <w:t>2</w:t>
      </w:r>
      <w:r w:rsidRPr="001479D3">
        <w:rPr>
          <w:rFonts w:ascii="Times New Roman" w:hAnsi="Times New Roman" w:cs="Times New Roman"/>
          <w:sz w:val="24"/>
          <w:szCs w:val="24"/>
        </w:rPr>
        <w:t xml:space="preserve"> </w:t>
      </w:r>
      <w:r w:rsidRPr="001479D3">
        <w:rPr>
          <w:rFonts w:ascii="Times New Roman" w:hAnsi="Times New Roman" w:cs="Times New Roman"/>
          <w:b/>
          <w:sz w:val="24"/>
          <w:szCs w:val="24"/>
        </w:rPr>
        <w:t xml:space="preserve">Физическая культура </w:t>
      </w:r>
      <w:r w:rsidRPr="001479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79D3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479D3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5C094B" w:rsidRPr="001479D3" w:rsidRDefault="005C094B" w:rsidP="005C094B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3260"/>
      </w:tblGrid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6846E7" w:rsidRDefault="0064773D" w:rsidP="005C09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Код ОК, ПК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6846E7" w:rsidRDefault="0064773D" w:rsidP="0064773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846E7">
              <w:rPr>
                <w:rFonts w:ascii="Times New Roman" w:hAnsi="Times New Roman" w:cs="Times New Roman"/>
                <w:b/>
                <w:i/>
              </w:rPr>
              <w:t>Уме</w:t>
            </w:r>
            <w:r>
              <w:rPr>
                <w:rFonts w:ascii="Times New Roman" w:hAnsi="Times New Roman" w:cs="Times New Roman"/>
                <w:b/>
                <w:i/>
              </w:rPr>
              <w:t>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6846E7" w:rsidRDefault="0064773D" w:rsidP="0064773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846E7">
              <w:rPr>
                <w:rFonts w:ascii="Times New Roman" w:hAnsi="Times New Roman" w:cs="Times New Roman"/>
                <w:b/>
                <w:i/>
              </w:rPr>
              <w:t>Зна</w:t>
            </w:r>
            <w:r>
              <w:rPr>
                <w:rFonts w:ascii="Times New Roman" w:hAnsi="Times New Roman" w:cs="Times New Roman"/>
                <w:b/>
                <w:i/>
              </w:rPr>
              <w:t>ния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ind w:right="468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 01.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Выбирать</w:t>
            </w:r>
          </w:p>
          <w:p w:rsidR="0064773D" w:rsidRPr="006846E7" w:rsidRDefault="0064773D" w:rsidP="005C094B">
            <w:pPr>
              <w:spacing w:after="0"/>
              <w:ind w:right="172"/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спо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б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ы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ше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ния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задач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ости,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применитель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разли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ч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ы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м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кс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tabs>
                <w:tab w:val="left" w:pos="2161"/>
              </w:tabs>
              <w:spacing w:before="11"/>
              <w:ind w:right="142" w:firstLine="70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познавать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ачу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и/или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проблему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ом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и/и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социаль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ом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кс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те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;</w:t>
            </w:r>
          </w:p>
          <w:p w:rsidR="0064773D" w:rsidRPr="006846E7" w:rsidRDefault="0064773D" w:rsidP="005C094B">
            <w:pPr>
              <w:tabs>
                <w:tab w:val="left" w:pos="2161"/>
              </w:tabs>
              <w:ind w:right="90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ана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изировать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задачу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и/или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проблему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выдел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её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ные</w:t>
            </w:r>
            <w:r w:rsidRPr="006846E7">
              <w:rPr>
                <w:rFonts w:ascii="Times New Roman" w:hAnsi="Times New Roman" w:cs="Times New Roman"/>
                <w:color w:val="000000"/>
                <w:spacing w:val="65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части;</w:t>
            </w:r>
          </w:p>
          <w:p w:rsidR="0064773D" w:rsidRPr="006846E7" w:rsidRDefault="0064773D" w:rsidP="005C094B">
            <w:pPr>
              <w:tabs>
                <w:tab w:val="left" w:pos="2161"/>
              </w:tabs>
              <w:ind w:right="125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но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вы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эфф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кти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но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искать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2"/>
              </w:rPr>
              <w:t>ю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необ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х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одимую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ш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ния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задачи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и/и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проблемы;</w:t>
            </w:r>
          </w:p>
          <w:p w:rsidR="0064773D" w:rsidRPr="006846E7" w:rsidRDefault="0064773D" w:rsidP="005C094B">
            <w:pPr>
              <w:tabs>
                <w:tab w:val="left" w:pos="2161"/>
              </w:tabs>
              <w:ind w:right="141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соста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ан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й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;</w:t>
            </w:r>
          </w:p>
          <w:p w:rsidR="0064773D" w:rsidRPr="006846E7" w:rsidRDefault="0064773D" w:rsidP="005C094B">
            <w:pPr>
              <w:tabs>
                <w:tab w:val="left" w:pos="2161"/>
              </w:tabs>
              <w:ind w:right="72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опр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делить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ео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б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ходимые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су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р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сы;</w:t>
            </w:r>
          </w:p>
          <w:p w:rsidR="0064773D" w:rsidRPr="006846E7" w:rsidRDefault="0064773D" w:rsidP="005C094B">
            <w:pPr>
              <w:spacing w:before="14"/>
              <w:ind w:right="587"/>
              <w:rPr>
                <w:rFonts w:ascii="Times New Roman" w:hAnsi="Times New Roman" w:cs="Times New Roman"/>
                <w:iCs/>
                <w:color w:val="000000"/>
              </w:rPr>
            </w:pPr>
            <w:proofErr w:type="gramStart"/>
            <w:r w:rsidRPr="006846E7">
              <w:rPr>
                <w:rFonts w:ascii="Times New Roman" w:hAnsi="Times New Roman" w:cs="Times New Roman"/>
                <w:iCs/>
                <w:color w:val="000000"/>
              </w:rPr>
              <w:t>вла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еть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актуаль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ыми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методами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работы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смежных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сф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х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;</w:t>
            </w:r>
            <w:proofErr w:type="gramEnd"/>
          </w:p>
          <w:p w:rsidR="0064773D" w:rsidRPr="006846E7" w:rsidRDefault="0064773D" w:rsidP="005C094B">
            <w:pPr>
              <w:ind w:right="121" w:firstLine="32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ализовывать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ый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пла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;</w:t>
            </w:r>
          </w:p>
          <w:p w:rsidR="0064773D" w:rsidRPr="006846E7" w:rsidRDefault="0064773D" w:rsidP="005C094B">
            <w:pPr>
              <w:tabs>
                <w:tab w:val="left" w:pos="2161"/>
              </w:tabs>
              <w:spacing w:after="0"/>
              <w:ind w:firstLine="32"/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оц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нивать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рез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льтат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посл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дст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ия</w:t>
            </w:r>
            <w:r w:rsidRPr="006846E7">
              <w:rPr>
                <w:rFonts w:ascii="Times New Roman" w:hAnsi="Times New Roman" w:cs="Times New Roman"/>
                <w:color w:val="000000"/>
                <w:spacing w:val="63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оих</w:t>
            </w:r>
            <w:r w:rsidRPr="006846E7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2"/>
              </w:rPr>
              <w:t>й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(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амос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о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ят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или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помощью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lastRenderedPageBreak/>
              <w:t>наста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ника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)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before="11"/>
              <w:ind w:right="59" w:firstLine="52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lastRenderedPageBreak/>
              <w:t>Акт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ый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ый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социаль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ый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кс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котором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приходит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работа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жить;</w:t>
            </w:r>
          </w:p>
          <w:p w:rsidR="0064773D" w:rsidRPr="006846E7" w:rsidRDefault="0064773D" w:rsidP="005C094B">
            <w:pPr>
              <w:ind w:right="140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новные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источники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су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р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сы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ш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ния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задач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проблем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ом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и/и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социаль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ом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кс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те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;</w:t>
            </w:r>
          </w:p>
          <w:p w:rsidR="0064773D" w:rsidRPr="006846E7" w:rsidRDefault="0064773D" w:rsidP="005C094B">
            <w:pPr>
              <w:ind w:right="140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алгоритмы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выпол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ения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работ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ой</w:t>
            </w:r>
            <w:proofErr w:type="gramEnd"/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смежных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област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х;</w:t>
            </w:r>
          </w:p>
          <w:p w:rsidR="0064773D" w:rsidRPr="006846E7" w:rsidRDefault="0064773D" w:rsidP="005C094B">
            <w:pPr>
              <w:ind w:right="140"/>
              <w:rPr>
                <w:rFonts w:ascii="Times New Roman" w:hAnsi="Times New Roman" w:cs="Times New Roman"/>
                <w:iCs/>
                <w:color w:val="000000"/>
              </w:rPr>
            </w:pPr>
            <w:proofErr w:type="gramStart"/>
            <w:r w:rsidRPr="006846E7">
              <w:rPr>
                <w:rFonts w:ascii="Times New Roman" w:hAnsi="Times New Roman" w:cs="Times New Roman"/>
                <w:iCs/>
                <w:color w:val="000000"/>
              </w:rPr>
              <w:t>м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тоды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работы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смежных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сф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х;</w:t>
            </w:r>
            <w:proofErr w:type="gramEnd"/>
          </w:p>
          <w:p w:rsidR="0064773D" w:rsidRPr="006846E7" w:rsidRDefault="0064773D" w:rsidP="005C094B">
            <w:pPr>
              <w:spacing w:before="14"/>
              <w:ind w:right="431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структ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пла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для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ш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ния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задач;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док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846E7">
              <w:rPr>
                <w:rFonts w:ascii="Times New Roman" w:hAnsi="Times New Roman" w:cs="Times New Roman"/>
                <w:iCs/>
                <w:color w:val="000000"/>
              </w:rPr>
              <w:t>оценки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рез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льтатов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ш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ния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задач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ности</w:t>
            </w:r>
            <w:proofErr w:type="gramEnd"/>
            <w:r w:rsidRPr="006846E7">
              <w:rPr>
                <w:rFonts w:ascii="Times New Roman" w:hAnsi="Times New Roman" w:cs="Times New Roman"/>
                <w:iCs/>
                <w:color w:val="000000"/>
              </w:rPr>
              <w:t>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before="11"/>
              <w:ind w:right="96"/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lastRenderedPageBreak/>
              <w:t>ОК</w:t>
            </w:r>
            <w:r w:rsidRPr="006846E7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2.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ще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поиск,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ализ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интерпр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тацию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информации,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необ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х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одимой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выполнения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задач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before="11"/>
              <w:ind w:left="34" w:right="-18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Опр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ч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поиска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информации;</w:t>
            </w:r>
          </w:p>
          <w:p w:rsidR="0064773D" w:rsidRPr="006846E7" w:rsidRDefault="0064773D" w:rsidP="005C094B">
            <w:pPr>
              <w:ind w:left="34" w:right="-18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опр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ео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б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ходимые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источники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информации;</w:t>
            </w:r>
          </w:p>
          <w:p w:rsidR="0064773D" w:rsidRPr="006846E7" w:rsidRDefault="0064773D" w:rsidP="005C094B">
            <w:pPr>
              <w:ind w:left="34" w:right="-18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пла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ировать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проце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</w:t>
            </w:r>
            <w:r w:rsidRPr="006846E7">
              <w:rPr>
                <w:rFonts w:ascii="Times New Roman" w:hAnsi="Times New Roman" w:cs="Times New Roman"/>
                <w:color w:val="000000"/>
                <w:spacing w:val="3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поиска;</w:t>
            </w:r>
          </w:p>
          <w:p w:rsidR="0064773D" w:rsidRPr="006846E7" w:rsidRDefault="0064773D" w:rsidP="005C094B">
            <w:pPr>
              <w:ind w:left="34" w:right="-18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структ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рировать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получаемую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информацию;</w:t>
            </w:r>
          </w:p>
          <w:p w:rsidR="0064773D" w:rsidRPr="006846E7" w:rsidRDefault="0064773D" w:rsidP="005C094B">
            <w:pPr>
              <w:ind w:left="34" w:right="-18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вы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д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ел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наиболее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846E7">
              <w:rPr>
                <w:rFonts w:ascii="Times New Roman" w:hAnsi="Times New Roman" w:cs="Times New Roman"/>
                <w:iCs/>
                <w:color w:val="000000"/>
              </w:rPr>
              <w:t>зна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ч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имое</w:t>
            </w:r>
            <w:proofErr w:type="gramEnd"/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пер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чне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информации;</w:t>
            </w:r>
          </w:p>
          <w:p w:rsidR="0064773D" w:rsidRPr="006846E7" w:rsidRDefault="0064773D" w:rsidP="005C094B">
            <w:pPr>
              <w:spacing w:line="237" w:lineRule="auto"/>
              <w:ind w:left="34" w:right="-18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оц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нивать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практиче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кую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зна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ч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имость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рез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льтатов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поиска;</w:t>
            </w:r>
          </w:p>
          <w:p w:rsidR="0064773D" w:rsidRPr="006846E7" w:rsidRDefault="0064773D" w:rsidP="005C094B">
            <w:pPr>
              <w:ind w:left="34" w:right="-18"/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оформлят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ь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результаты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поиска.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before="11"/>
              <w:ind w:right="132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Номенклат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ных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источников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применя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мых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й</w:t>
            </w:r>
            <w:proofErr w:type="gramEnd"/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ости;</w:t>
            </w:r>
          </w:p>
          <w:p w:rsidR="0064773D" w:rsidRPr="006846E7" w:rsidRDefault="0064773D" w:rsidP="005C094B">
            <w:pPr>
              <w:ind w:right="82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мы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стр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рир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о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вания</w:t>
            </w:r>
            <w:r w:rsidRPr="006846E7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информации;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формат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оформ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л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ения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рез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у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льтатов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поиска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информации.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ОК</w:t>
            </w:r>
            <w:r w:rsidRPr="006846E7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3.</w:t>
            </w:r>
            <w:r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Пла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ировать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реализо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ывать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бс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нное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ч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ностное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развити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before="16" w:line="273" w:lineRule="auto"/>
              <w:ind w:left="34" w:right="81"/>
              <w:rPr>
                <w:rFonts w:ascii="Times New Roman" w:hAnsi="Times New Roman" w:cs="Times New Roman"/>
                <w:iCs/>
                <w:color w:val="000000"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Опр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актуал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ость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нормативн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о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-право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документации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ой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де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я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ль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ости;</w:t>
            </w:r>
          </w:p>
          <w:p w:rsidR="0064773D" w:rsidRPr="006846E7" w:rsidRDefault="0064773D" w:rsidP="005C094B">
            <w:pPr>
              <w:ind w:left="34"/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выстраивать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траектории 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ого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ли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ч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ностного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Содержание актуальной нормативно-правовой документации;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современная научная и профессиональна я терминология;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  <w:iCs/>
                <w:color w:val="000000"/>
              </w:rPr>
              <w:t>возможные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тра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е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ктории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профе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1"/>
              </w:rPr>
              <w:t>сс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ионал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1"/>
              </w:rPr>
              <w:t>ьн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ого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развития</w:t>
            </w:r>
            <w:r w:rsidRPr="006846E7">
              <w:rPr>
                <w:rFonts w:ascii="Times New Roman" w:hAnsi="Times New Roman" w:cs="Times New Roman"/>
                <w:color w:val="000000"/>
                <w:spacing w:val="57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6846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самообразо</w:t>
            </w:r>
            <w:r w:rsidRPr="006846E7">
              <w:rPr>
                <w:rFonts w:ascii="Times New Roman" w:hAnsi="Times New Roman" w:cs="Times New Roman"/>
                <w:iCs/>
                <w:color w:val="000000"/>
                <w:spacing w:val="-2"/>
              </w:rPr>
              <w:t>в</w:t>
            </w:r>
            <w:r w:rsidRPr="006846E7">
              <w:rPr>
                <w:rFonts w:ascii="Times New Roman" w:hAnsi="Times New Roman" w:cs="Times New Roman"/>
                <w:iCs/>
                <w:color w:val="000000"/>
              </w:rPr>
              <w:t>ания.</w:t>
            </w:r>
          </w:p>
        </w:tc>
      </w:tr>
      <w:tr w:rsidR="0064773D" w:rsidTr="0064773D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Организовывать работу коллектива и команды;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</w:rPr>
              <w:t>взаимодействовать с коллегами, руководством, клиентами.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Психология коллектива;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психология личности;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846E7">
              <w:rPr>
                <w:rFonts w:ascii="Times New Roman" w:hAnsi="Times New Roman" w:cs="Times New Roman"/>
              </w:rPr>
              <w:t>основы проектной деятельности.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ОК 5.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Излагать свои мысли на государственном языке;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оформлять документы.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Особенности социального и культурного контекста;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правила оформления документов.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ОК 06.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</w:t>
            </w:r>
            <w:r w:rsidRPr="006846E7">
              <w:rPr>
                <w:rFonts w:ascii="Times New Roman" w:hAnsi="Times New Roman" w:cs="Times New Roman"/>
              </w:rPr>
              <w:lastRenderedPageBreak/>
              <w:t>основе общечеловеческих ценностей.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lastRenderedPageBreak/>
              <w:t>Описывать значимость своей профессии;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Сущность гражданско-патриотической позиции;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общечеловеческие ценности;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правила поведения в ходе выполнения профессиональной деятельности.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lastRenderedPageBreak/>
              <w:t>ОК 07.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Соблюдать нормы экологической безопасности;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Правила экологической безопасности при ведении профессиональной деятельности;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 xml:space="preserve">основные </w:t>
            </w:r>
            <w:proofErr w:type="gramStart"/>
            <w:r w:rsidRPr="006846E7">
              <w:rPr>
                <w:rFonts w:ascii="Times New Roman" w:hAnsi="Times New Roman" w:cs="Times New Roman"/>
                <w:bCs/>
              </w:rPr>
              <w:t>ресурсы</w:t>
            </w:r>
            <w:proofErr w:type="gramEnd"/>
            <w:r w:rsidRPr="006846E7">
              <w:rPr>
                <w:rFonts w:ascii="Times New Roman" w:hAnsi="Times New Roman" w:cs="Times New Roman"/>
                <w:bCs/>
              </w:rPr>
              <w:t xml:space="preserve"> задействованные в профессиональной деятельности;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ОК 08.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применять рациональные приемы двигательных функций в профессиональной деятельности;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основы здорового образа жизни;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средства профилактики перенапряжения.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ОК 09.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46E7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ind w:right="-108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Применять средства информационных технологий для решения профессиональных задач;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использовать современное программное обеспечение.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Современные средства и устройства информатизации;</w:t>
            </w:r>
          </w:p>
          <w:p w:rsidR="0064773D" w:rsidRPr="006846E7" w:rsidRDefault="0064773D" w:rsidP="005C094B">
            <w:pPr>
              <w:spacing w:after="0"/>
              <w:ind w:right="-146"/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ОК 10.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46E7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понимать тексты на базовые профессиональные темы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 xml:space="preserve">кратко обосновывать и объяснить </w:t>
            </w:r>
            <w:r w:rsidRPr="006846E7">
              <w:rPr>
                <w:rFonts w:ascii="Times New Roman" w:hAnsi="Times New Roman" w:cs="Times New Roman"/>
              </w:rPr>
              <w:lastRenderedPageBreak/>
              <w:t>свои действия (текущие и планируемые)</w:t>
            </w:r>
          </w:p>
          <w:p w:rsidR="0064773D" w:rsidRPr="006846E7" w:rsidRDefault="0064773D" w:rsidP="005C094B">
            <w:pPr>
              <w:spacing w:after="0"/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lastRenderedPageBreak/>
              <w:t>правила чтения текстов профессиональной направленности.</w:t>
            </w:r>
          </w:p>
        </w:tc>
      </w:tr>
      <w:tr w:rsidR="0064773D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</w:rPr>
            </w:pPr>
            <w:r w:rsidRPr="006846E7">
              <w:rPr>
                <w:rFonts w:ascii="Times New Roman" w:hAnsi="Times New Roman" w:cs="Times New Roman"/>
              </w:rPr>
              <w:lastRenderedPageBreak/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Выявлять достоинства и недостатки коммерческой идеи;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презентовать  идеи открытия собственного дела в профессиональной деятельности;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оформлять бизнес-план;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Основы предпринимательской деятельности;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основы финансовой грамотности;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правила разработки бизнес-планов;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порядок выстраивания презентации;</w:t>
            </w:r>
          </w:p>
          <w:p w:rsidR="0064773D" w:rsidRPr="006846E7" w:rsidRDefault="0064773D" w:rsidP="005C094B">
            <w:pPr>
              <w:rPr>
                <w:rFonts w:ascii="Times New Roman" w:hAnsi="Times New Roman" w:cs="Times New Roman"/>
                <w:bCs/>
              </w:rPr>
            </w:pPr>
            <w:r w:rsidRPr="006846E7">
              <w:rPr>
                <w:rFonts w:ascii="Times New Roman" w:hAnsi="Times New Roman" w:cs="Times New Roman"/>
                <w:bCs/>
              </w:rPr>
              <w:t>кредитные банковские продукты.</w:t>
            </w:r>
          </w:p>
        </w:tc>
      </w:tr>
    </w:tbl>
    <w:p w:rsidR="005C094B" w:rsidRDefault="005C094B" w:rsidP="005C094B">
      <w:pPr>
        <w:rPr>
          <w:rFonts w:ascii="Times New Roman" w:hAnsi="Times New Roman" w:cs="Times New Roman"/>
          <w:b/>
          <w:sz w:val="24"/>
          <w:szCs w:val="24"/>
        </w:rPr>
      </w:pPr>
    </w:p>
    <w:p w:rsidR="005C094B" w:rsidRPr="009A00AD" w:rsidRDefault="005C094B" w:rsidP="005C094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УЧЕБНОЙ  ДИСЦИПЛИНЫ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8F7CAB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8F7CAB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94B" w:rsidRDefault="005C094B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B5535E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AA2146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68</w:t>
            </w:r>
          </w:p>
        </w:tc>
      </w:tr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5535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AA2146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5C094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5C094B" w:rsidP="005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Default="008F7CAB" w:rsidP="005C094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C094B" w:rsidTr="005C09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21C8" w:rsidRPr="00DE21C8" w:rsidRDefault="00DE21C8" w:rsidP="00DE21C8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Промежуточная</w:t>
            </w:r>
            <w:r w:rsidR="008F7CA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аттестация в форме зачета (1 </w:t>
            </w:r>
            <w:r w:rsidRPr="00DE21C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семестр)</w:t>
            </w:r>
          </w:p>
          <w:p w:rsidR="005C094B" w:rsidRDefault="00DE21C8" w:rsidP="00DE21C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Итоговая аттестация проводится в фор</w:t>
            </w:r>
            <w:r w:rsidR="008F7CA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ме дифференцированного зачета (2</w:t>
            </w:r>
            <w:r w:rsidRPr="00DE21C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семестр)</w:t>
            </w:r>
          </w:p>
        </w:tc>
      </w:tr>
    </w:tbl>
    <w:p w:rsidR="005C094B" w:rsidRDefault="005C094B" w:rsidP="005C094B">
      <w:pPr>
        <w:pStyle w:val="a9"/>
        <w:numPr>
          <w:ilvl w:val="0"/>
          <w:numId w:val="1"/>
        </w:numPr>
        <w:spacing w:after="0" w:line="360" w:lineRule="auto"/>
        <w:jc w:val="both"/>
        <w:sectPr w:rsidR="005C09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DE21C8" w:rsidRPr="00FE5ACD" w:rsidRDefault="00DE21C8" w:rsidP="00DE21C8">
      <w:pPr>
        <w:rPr>
          <w:rFonts w:ascii="Calibri" w:eastAsia="Calibri" w:hAnsi="Calibri" w:cs="Times New Roman"/>
        </w:rPr>
      </w:pPr>
    </w:p>
    <w:p w:rsidR="00DE21C8" w:rsidRPr="00DE21C8" w:rsidRDefault="00DE21C8" w:rsidP="00DE21C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E21C8">
        <w:rPr>
          <w:rFonts w:ascii="Times New Roman" w:eastAsia="Calibri" w:hAnsi="Times New Roman" w:cs="Times New Roman"/>
          <w:b/>
          <w:sz w:val="24"/>
          <w:szCs w:val="24"/>
        </w:rPr>
        <w:t>Тематический план и содержание учебной дисциплины</w:t>
      </w:r>
      <w:r w:rsidRPr="00DE21C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636"/>
        <w:gridCol w:w="1154"/>
        <w:gridCol w:w="1126"/>
        <w:gridCol w:w="1914"/>
      </w:tblGrid>
      <w:tr w:rsidR="00DE21C8" w:rsidRPr="00DE21C8" w:rsidTr="00F117F7">
        <w:tc>
          <w:tcPr>
            <w:tcW w:w="2956" w:type="dxa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36" w:type="dxa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80" w:type="dxa"/>
            <w:gridSpan w:val="2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14" w:type="dxa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E21C8" w:rsidRPr="00DE21C8" w:rsidTr="00F117F7">
        <w:tc>
          <w:tcPr>
            <w:tcW w:w="2956" w:type="dxa"/>
          </w:tcPr>
          <w:p w:rsidR="00DE21C8" w:rsidRPr="00DE21C8" w:rsidRDefault="00DE21C8" w:rsidP="00D05F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6" w:type="dxa"/>
          </w:tcPr>
          <w:p w:rsidR="00DE21C8" w:rsidRPr="00DE21C8" w:rsidRDefault="00DE21C8" w:rsidP="00D05F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80" w:type="dxa"/>
            <w:gridSpan w:val="2"/>
          </w:tcPr>
          <w:p w:rsidR="00DE21C8" w:rsidRPr="00DE21C8" w:rsidRDefault="00DE21C8" w:rsidP="00D05F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E21C8" w:rsidRPr="00DE21C8" w:rsidRDefault="00DE21C8" w:rsidP="00D05F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B65D3" w:rsidRPr="00DE21C8" w:rsidTr="00F117F7">
        <w:tc>
          <w:tcPr>
            <w:tcW w:w="10592" w:type="dxa"/>
            <w:gridSpan w:val="2"/>
          </w:tcPr>
          <w:p w:rsidR="009B65D3" w:rsidRPr="00DE21C8" w:rsidRDefault="009B65D3" w:rsidP="00D05F3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2280" w:type="dxa"/>
            <w:gridSpan w:val="2"/>
          </w:tcPr>
          <w:p w:rsidR="009B65D3" w:rsidRPr="00DE21C8" w:rsidRDefault="009B65D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</w:tcPr>
          <w:p w:rsidR="009B65D3" w:rsidRPr="00DE21C8" w:rsidRDefault="009B65D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  <w:r w:rsidR="008F7C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ОК-</w:t>
            </w:r>
            <w:r w:rsidR="008F7CAB">
              <w:rPr>
                <w:rFonts w:ascii="Times New Roman" w:hAnsi="Times New Roman" w:cs="Times New Roman"/>
                <w:bCs/>
                <w:sz w:val="24"/>
                <w:szCs w:val="24"/>
              </w:rPr>
              <w:t>4, ОК-8</w:t>
            </w:r>
          </w:p>
        </w:tc>
      </w:tr>
      <w:tr w:rsidR="008F7CAB" w:rsidRPr="00DE21C8" w:rsidTr="00F117F7">
        <w:trPr>
          <w:trHeight w:val="2822"/>
        </w:trPr>
        <w:tc>
          <w:tcPr>
            <w:tcW w:w="2956" w:type="dxa"/>
            <w:vMerge w:val="restart"/>
          </w:tcPr>
          <w:p w:rsidR="008F7CAB" w:rsidRPr="00DE21C8" w:rsidRDefault="008F7CAB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</w:t>
            </w:r>
          </w:p>
          <w:p w:rsidR="008F7CAB" w:rsidRPr="00DE21C8" w:rsidRDefault="008F7CAB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 в профессиональной подготовке студентов и социокультурное развитие личности студента</w:t>
            </w:r>
          </w:p>
        </w:tc>
        <w:tc>
          <w:tcPr>
            <w:tcW w:w="7636" w:type="dxa"/>
          </w:tcPr>
          <w:p w:rsidR="008F7CAB" w:rsidRPr="007257E1" w:rsidRDefault="008F7CAB" w:rsidP="00D05F3D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257E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Теоретическое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7257E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(</w:t>
            </w:r>
            <w:proofErr w:type="spellStart"/>
            <w:r w:rsidRPr="007257E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7257E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) №1</w:t>
            </w:r>
          </w:p>
          <w:p w:rsidR="008F7CAB" w:rsidRPr="007257E1" w:rsidRDefault="008F7CAB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57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Физическая культура в профессиональной подготовке</w:t>
            </w:r>
          </w:p>
          <w:p w:rsidR="008F7CAB" w:rsidRPr="007257E1" w:rsidRDefault="008F7CAB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здорового образа жизни. Физическая культура в обеспечении здоровья. Техника безопасности на уроках Ф.К.Самоконтроль студентов физическими упражнениями и спортом. Контроль уровня совершенствования профессионально важных психофизиологических качеств;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Оздоровительная физическая культура</w:t>
            </w:r>
          </w:p>
        </w:tc>
        <w:tc>
          <w:tcPr>
            <w:tcW w:w="2280" w:type="dxa"/>
            <w:gridSpan w:val="2"/>
          </w:tcPr>
          <w:p w:rsidR="008F7CAB" w:rsidRPr="00DE21C8" w:rsidRDefault="008F7CAB" w:rsidP="00D05F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F7CAB" w:rsidRPr="00DE21C8" w:rsidRDefault="008F7CAB" w:rsidP="00246EE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8F7CAB" w:rsidRPr="00DE21C8" w:rsidRDefault="008F7CAB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B65D3" w:rsidRPr="00DE21C8" w:rsidTr="00F117F7">
        <w:trPr>
          <w:trHeight w:val="527"/>
        </w:trPr>
        <w:tc>
          <w:tcPr>
            <w:tcW w:w="2956" w:type="dxa"/>
            <w:vMerge/>
            <w:tcBorders>
              <w:bottom w:val="single" w:sz="4" w:space="0" w:color="auto"/>
            </w:tcBorders>
          </w:tcPr>
          <w:p w:rsidR="009B65D3" w:rsidRPr="00DE21C8" w:rsidRDefault="009B65D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6" w:type="dxa"/>
            <w:gridSpan w:val="3"/>
            <w:tcBorders>
              <w:bottom w:val="single" w:sz="4" w:space="0" w:color="auto"/>
            </w:tcBorders>
          </w:tcPr>
          <w:p w:rsidR="009B65D3" w:rsidRPr="00DE21C8" w:rsidRDefault="009B65D3" w:rsidP="009B65D3">
            <w:pPr>
              <w:tabs>
                <w:tab w:val="left" w:pos="8671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9B65D3" w:rsidRPr="00DE21C8" w:rsidRDefault="009B65D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B65D3" w:rsidRPr="00DE21C8" w:rsidTr="00F117F7">
        <w:tc>
          <w:tcPr>
            <w:tcW w:w="2956" w:type="dxa"/>
          </w:tcPr>
          <w:p w:rsidR="009B65D3" w:rsidRPr="00DE21C8" w:rsidRDefault="009B65D3" w:rsidP="00D05F3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 Легкая атлетика</w:t>
            </w:r>
          </w:p>
        </w:tc>
        <w:tc>
          <w:tcPr>
            <w:tcW w:w="7636" w:type="dxa"/>
          </w:tcPr>
          <w:p w:rsidR="009B65D3" w:rsidRPr="00DE21C8" w:rsidRDefault="009B65D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B65D3" w:rsidRPr="00DE21C8" w:rsidRDefault="009413D8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9B65D3" w:rsidRPr="00DE21C8" w:rsidRDefault="009B65D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413D8" w:rsidRPr="00DE21C8" w:rsidTr="00F117F7">
        <w:trPr>
          <w:trHeight w:val="6643"/>
        </w:trPr>
        <w:tc>
          <w:tcPr>
            <w:tcW w:w="2956" w:type="dxa"/>
          </w:tcPr>
          <w:p w:rsidR="009413D8" w:rsidRPr="00DE21C8" w:rsidRDefault="009413D8" w:rsidP="0007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2.1.</w:t>
            </w:r>
          </w:p>
          <w:p w:rsidR="009413D8" w:rsidRPr="00DE21C8" w:rsidRDefault="009413D8" w:rsidP="0007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Высокий и низкий старт,</w:t>
            </w:r>
          </w:p>
          <w:p w:rsidR="009413D8" w:rsidRPr="00DE21C8" w:rsidRDefault="009413D8" w:rsidP="000706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стартовый разгон, финиширование</w:t>
            </w:r>
          </w:p>
        </w:tc>
        <w:tc>
          <w:tcPr>
            <w:tcW w:w="7636" w:type="dxa"/>
          </w:tcPr>
          <w:p w:rsidR="009413D8" w:rsidRPr="007257E1" w:rsidRDefault="009413D8" w:rsidP="00A0157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Практическое</w:t>
            </w:r>
            <w:r w:rsidRPr="007257E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) №2</w:t>
            </w:r>
          </w:p>
          <w:p w:rsidR="009413D8" w:rsidRDefault="009413D8" w:rsidP="000706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Тема: 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бега на короткие дистанции с низкого, среднего и высокого старта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9413D8" w:rsidRPr="00DE21C8" w:rsidRDefault="009413D8" w:rsidP="0007062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бега на короткие дистанции</w:t>
            </w:r>
          </w:p>
          <w:p w:rsidR="009413D8" w:rsidRPr="00DE21C8" w:rsidRDefault="009413D8" w:rsidP="0007062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бега по прямой дистанции</w:t>
            </w:r>
          </w:p>
          <w:p w:rsidR="009413D8" w:rsidRPr="00DE21C8" w:rsidRDefault="009413D8" w:rsidP="0007062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бега по повороту</w:t>
            </w:r>
          </w:p>
          <w:p w:rsidR="009413D8" w:rsidRPr="00DE21C8" w:rsidRDefault="009413D8" w:rsidP="0007062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низкого старта и стартового разгона.</w:t>
            </w:r>
          </w:p>
          <w:p w:rsidR="009413D8" w:rsidRPr="00DE21C8" w:rsidRDefault="009413D8" w:rsidP="0007062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Старт (использование стартовых колодок). Команды «На старт!», «Внимание!», «Марш!»</w:t>
            </w:r>
          </w:p>
          <w:p w:rsidR="009413D8" w:rsidRPr="00DE21C8" w:rsidRDefault="009413D8" w:rsidP="0007062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финиширования</w:t>
            </w:r>
          </w:p>
          <w:p w:rsidR="009413D8" w:rsidRPr="00DE21C8" w:rsidRDefault="009413D8" w:rsidP="0007062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Движения рук в спринтерском беге</w:t>
            </w:r>
          </w:p>
          <w:p w:rsidR="009413D8" w:rsidRPr="00DE21C8" w:rsidRDefault="009413D8" w:rsidP="0007062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бега в целом с учетом индивидуальных особенностей занимающихся</w:t>
            </w:r>
          </w:p>
          <w:p w:rsidR="009413D8" w:rsidRPr="00DE21C8" w:rsidRDefault="009413D8" w:rsidP="000706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Бег с низкого и высокого старта</w:t>
            </w:r>
          </w:p>
        </w:tc>
        <w:tc>
          <w:tcPr>
            <w:tcW w:w="2280" w:type="dxa"/>
            <w:gridSpan w:val="2"/>
          </w:tcPr>
          <w:p w:rsidR="009413D8" w:rsidRPr="00DE21C8" w:rsidRDefault="009413D8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413D8" w:rsidRPr="00DE21C8" w:rsidRDefault="009413D8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064B60" w:rsidRPr="00DE21C8" w:rsidTr="00F117F7">
        <w:tc>
          <w:tcPr>
            <w:tcW w:w="2956" w:type="dxa"/>
          </w:tcPr>
          <w:p w:rsidR="00064B60" w:rsidRPr="00DE21C8" w:rsidRDefault="00064B60" w:rsidP="00064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2.2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64B60" w:rsidRPr="00DE21C8" w:rsidRDefault="00064B60" w:rsidP="00064B6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Прыжок с места;</w:t>
            </w:r>
          </w:p>
          <w:p w:rsidR="00064B60" w:rsidRPr="00DE21C8" w:rsidRDefault="00064B60" w:rsidP="00064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Прыжок в длину с разбега</w:t>
            </w:r>
          </w:p>
        </w:tc>
        <w:tc>
          <w:tcPr>
            <w:tcW w:w="7636" w:type="dxa"/>
          </w:tcPr>
          <w:p w:rsidR="00064B60" w:rsidRPr="00DE21C8" w:rsidRDefault="00064B60" w:rsidP="00064B6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№3</w:t>
            </w:r>
          </w:p>
          <w:p w:rsidR="00064B60" w:rsidRPr="00DE21C8" w:rsidRDefault="00064B60" w:rsidP="000706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Тема: 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прыжка в длину с места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прыжка в длину с разбега</w:t>
            </w:r>
          </w:p>
        </w:tc>
        <w:tc>
          <w:tcPr>
            <w:tcW w:w="2280" w:type="dxa"/>
            <w:gridSpan w:val="2"/>
          </w:tcPr>
          <w:p w:rsidR="00064B60" w:rsidRDefault="00064B60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4B60" w:rsidRDefault="009413D8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DE21C8" w:rsidTr="00F117F7">
        <w:tc>
          <w:tcPr>
            <w:tcW w:w="2956" w:type="dxa"/>
            <w:vMerge w:val="restart"/>
          </w:tcPr>
          <w:p w:rsidR="009413D8" w:rsidRPr="00DE21C8" w:rsidRDefault="009413D8" w:rsidP="00064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2.3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9413D8" w:rsidRPr="00DE21C8" w:rsidRDefault="009413D8" w:rsidP="00064B6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Эстафетный бег 4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4"/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100 м, 4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00B4"/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400 м</w:t>
            </w:r>
          </w:p>
        </w:tc>
        <w:tc>
          <w:tcPr>
            <w:tcW w:w="7636" w:type="dxa"/>
            <w:vMerge w:val="restart"/>
          </w:tcPr>
          <w:p w:rsidR="009413D8" w:rsidRPr="00DE21C8" w:rsidRDefault="009413D8" w:rsidP="00064B6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Практическое занятие №4</w:t>
            </w:r>
          </w:p>
          <w:p w:rsidR="009413D8" w:rsidRDefault="009413D8" w:rsidP="00064B6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Тема: 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эстафетного бега</w:t>
            </w:r>
          </w:p>
          <w:p w:rsidR="009413D8" w:rsidRPr="00DE21C8" w:rsidRDefault="009413D8" w:rsidP="00064B6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эстафетного бега.</w:t>
            </w:r>
          </w:p>
          <w:p w:rsidR="009413D8" w:rsidRPr="00DE21C8" w:rsidRDefault="009413D8" w:rsidP="00064B6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передачи эстафетной палочки.</w:t>
            </w:r>
          </w:p>
          <w:p w:rsidR="009413D8" w:rsidRPr="00DE21C8" w:rsidRDefault="009413D8" w:rsidP="00064B6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старта на этапах эстафетного бега.</w:t>
            </w:r>
          </w:p>
          <w:p w:rsidR="009413D8" w:rsidRPr="00DE21C8" w:rsidRDefault="009413D8" w:rsidP="00064B6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передачи эстафетной палочки на максимальной скорости.</w:t>
            </w:r>
          </w:p>
          <w:p w:rsidR="009413D8" w:rsidRDefault="009413D8" w:rsidP="00D05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эстафетного бега в целом.</w:t>
            </w:r>
          </w:p>
        </w:tc>
        <w:tc>
          <w:tcPr>
            <w:tcW w:w="2280" w:type="dxa"/>
            <w:gridSpan w:val="2"/>
          </w:tcPr>
          <w:p w:rsidR="009413D8" w:rsidRDefault="009413D8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9413D8" w:rsidRDefault="009413D8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DE21C8" w:rsidTr="00F117F7">
        <w:tc>
          <w:tcPr>
            <w:tcW w:w="2956" w:type="dxa"/>
            <w:vMerge/>
          </w:tcPr>
          <w:p w:rsidR="009413D8" w:rsidRPr="00DE21C8" w:rsidRDefault="009413D8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9413D8" w:rsidRPr="00DE21C8" w:rsidRDefault="009413D8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413D8" w:rsidRPr="00DE21C8" w:rsidRDefault="009413D8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413D8" w:rsidRPr="00DE21C8" w:rsidRDefault="009413D8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27F77" w:rsidRPr="00DE21C8" w:rsidTr="00F117F7">
        <w:tc>
          <w:tcPr>
            <w:tcW w:w="2956" w:type="dxa"/>
          </w:tcPr>
          <w:p w:rsidR="00227F77" w:rsidRPr="00DE21C8" w:rsidRDefault="00227F77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2.4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227F77" w:rsidRPr="00DE21C8" w:rsidRDefault="00227F77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Бег по п</w:t>
            </w:r>
            <w:r w:rsidR="009413D8">
              <w:rPr>
                <w:rFonts w:ascii="Times New Roman" w:eastAsia="Calibri" w:hAnsi="Times New Roman" w:cs="Times New Roman"/>
                <w:sz w:val="24"/>
                <w:szCs w:val="24"/>
              </w:rPr>
              <w:t>ересеченной местности</w:t>
            </w:r>
          </w:p>
        </w:tc>
        <w:tc>
          <w:tcPr>
            <w:tcW w:w="7636" w:type="dxa"/>
          </w:tcPr>
          <w:p w:rsidR="00227F77" w:rsidRPr="009413D8" w:rsidRDefault="00227F77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941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227F77" w:rsidRPr="009413D8" w:rsidRDefault="00362054" w:rsidP="00227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Бег по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ересеченной местности</w:t>
            </w:r>
          </w:p>
        </w:tc>
        <w:tc>
          <w:tcPr>
            <w:tcW w:w="2280" w:type="dxa"/>
            <w:gridSpan w:val="2"/>
          </w:tcPr>
          <w:p w:rsidR="00227F77" w:rsidRPr="00DE21C8" w:rsidRDefault="009413D8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27F77" w:rsidRPr="00DE21C8" w:rsidRDefault="009413D8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DE21C8" w:rsidTr="00F117F7">
        <w:tc>
          <w:tcPr>
            <w:tcW w:w="2956" w:type="dxa"/>
            <w:vMerge w:val="restart"/>
          </w:tcPr>
          <w:p w:rsidR="009413D8" w:rsidRPr="00DE21C8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2.5.</w:t>
            </w:r>
          </w:p>
          <w:p w:rsidR="009413D8" w:rsidRPr="00DE21C8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гранаты весом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DE21C8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500 </w:t>
              </w:r>
              <w:proofErr w:type="gramStart"/>
              <w:r w:rsidRPr="00DE21C8">
                <w:rPr>
                  <w:rFonts w:ascii="Times New Roman" w:eastAsia="Calibri" w:hAnsi="Times New Roman" w:cs="Times New Roman"/>
                  <w:sz w:val="24"/>
                  <w:szCs w:val="24"/>
                </w:rPr>
                <w:t>г</w:t>
              </w:r>
            </w:smartTag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девушки) и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DE21C8">
                <w:rPr>
                  <w:rFonts w:ascii="Times New Roman" w:eastAsia="Calibri" w:hAnsi="Times New Roman" w:cs="Times New Roman"/>
                  <w:sz w:val="24"/>
                  <w:szCs w:val="24"/>
                </w:rPr>
                <w:t>700 г</w:t>
              </w:r>
            </w:smartTag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(юноши)</w:t>
            </w:r>
          </w:p>
          <w:p w:rsidR="009413D8" w:rsidRDefault="009413D8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6" w:type="dxa"/>
            <w:vMerge w:val="restart"/>
          </w:tcPr>
          <w:p w:rsidR="009413D8" w:rsidRDefault="009413D8" w:rsidP="00227F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№6</w:t>
            </w:r>
          </w:p>
          <w:p w:rsidR="009413D8" w:rsidRDefault="009413D8" w:rsidP="00227F7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метания гранаты</w:t>
            </w:r>
          </w:p>
          <w:p w:rsidR="009413D8" w:rsidRPr="00DE21C8" w:rsidRDefault="009413D8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метания гранаты</w:t>
            </w:r>
          </w:p>
          <w:p w:rsidR="009413D8" w:rsidRPr="00DE21C8" w:rsidRDefault="009413D8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Держание и выбрасывание снаряда</w:t>
            </w:r>
          </w:p>
          <w:p w:rsidR="009413D8" w:rsidRPr="00DE21C8" w:rsidRDefault="009413D8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метания гранаты с места</w:t>
            </w:r>
          </w:p>
          <w:p w:rsidR="009413D8" w:rsidRPr="00DE21C8" w:rsidRDefault="009413D8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метания с бросковых шагов</w:t>
            </w:r>
          </w:p>
          <w:p w:rsidR="009413D8" w:rsidRPr="00DE21C8" w:rsidRDefault="009413D8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разбега и  отведения гранаты</w:t>
            </w:r>
          </w:p>
          <w:p w:rsidR="009413D8" w:rsidRDefault="009413D8" w:rsidP="00D432E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метания гранаты с полного разбега</w:t>
            </w:r>
          </w:p>
          <w:p w:rsidR="009413D8" w:rsidRDefault="009413D8" w:rsidP="00227F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80" w:type="dxa"/>
            <w:gridSpan w:val="2"/>
            <w:vMerge w:val="restart"/>
          </w:tcPr>
          <w:p w:rsidR="009413D8" w:rsidRDefault="009413D8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413D8" w:rsidRDefault="009413D8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DE21C8" w:rsidTr="00F117F7">
        <w:tc>
          <w:tcPr>
            <w:tcW w:w="2956" w:type="dxa"/>
            <w:vMerge/>
          </w:tcPr>
          <w:p w:rsidR="009413D8" w:rsidRPr="00DE21C8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9413D8" w:rsidRDefault="009413D8" w:rsidP="00227F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Merge/>
          </w:tcPr>
          <w:p w:rsidR="009413D8" w:rsidRDefault="009413D8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413D8" w:rsidRDefault="009413D8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32EE" w:rsidRPr="00DE21C8" w:rsidTr="00F117F7">
        <w:tc>
          <w:tcPr>
            <w:tcW w:w="2956" w:type="dxa"/>
          </w:tcPr>
          <w:p w:rsidR="00D432EE" w:rsidRPr="00DE21C8" w:rsidRDefault="00D432EE" w:rsidP="00D432E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3.</w:t>
            </w:r>
          </w:p>
          <w:p w:rsidR="00D432EE" w:rsidRPr="00DE21C8" w:rsidRDefault="00D432EE" w:rsidP="00D4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7636" w:type="dxa"/>
          </w:tcPr>
          <w:p w:rsidR="00D432EE" w:rsidRPr="00DE21C8" w:rsidRDefault="00D432EE" w:rsidP="00227F7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D432EE" w:rsidRDefault="009351CD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D432EE" w:rsidRDefault="00D432EE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6C39" w:rsidRPr="00DE21C8" w:rsidTr="00F117F7">
        <w:trPr>
          <w:trHeight w:val="6843"/>
        </w:trPr>
        <w:tc>
          <w:tcPr>
            <w:tcW w:w="2956" w:type="dxa"/>
          </w:tcPr>
          <w:p w:rsidR="00066C39" w:rsidRPr="00DE21C8" w:rsidRDefault="00066C39" w:rsidP="00D432E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</w:p>
          <w:p w:rsidR="00066C39" w:rsidRPr="00DE21C8" w:rsidRDefault="00066C39" w:rsidP="00D432E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Стойки, перемещения. Техника безопасности</w:t>
            </w:r>
          </w:p>
        </w:tc>
        <w:tc>
          <w:tcPr>
            <w:tcW w:w="7636" w:type="dxa"/>
          </w:tcPr>
          <w:p w:rsidR="00066C39" w:rsidRDefault="006D5A94" w:rsidP="00227F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№7</w:t>
            </w:r>
          </w:p>
          <w:p w:rsidR="00066C39" w:rsidRDefault="00066C39" w:rsidP="00227F7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Стойки, перемещения. Техника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игры.  Правила игры. 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стойка (исходное положение)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Ходьба, бег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Перемещения приставными шагами: лицом вперед, правым, левым боком вперед, спиной вперед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Двойной шаг вперед, назад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Скачок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шагом, прыжком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толчком двух ног (одной) с места и после перемещения и остановки</w:t>
            </w:r>
          </w:p>
          <w:p w:rsidR="00066C39" w:rsidRPr="00DE21C8" w:rsidRDefault="00066C39" w:rsidP="00D432E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способов перемещений</w:t>
            </w:r>
          </w:p>
          <w:p w:rsidR="00066C39" w:rsidRPr="00DE21C8" w:rsidRDefault="00066C39" w:rsidP="00227F7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2280" w:type="dxa"/>
            <w:gridSpan w:val="2"/>
          </w:tcPr>
          <w:p w:rsidR="00066C39" w:rsidRDefault="00391719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6C39" w:rsidRDefault="00066C39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DE21C8" w:rsidTr="00F117F7">
        <w:trPr>
          <w:trHeight w:val="5380"/>
        </w:trPr>
        <w:tc>
          <w:tcPr>
            <w:tcW w:w="2956" w:type="dxa"/>
          </w:tcPr>
          <w:p w:rsidR="00066C39" w:rsidRPr="00DE21C8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3.2.</w:t>
            </w:r>
          </w:p>
          <w:p w:rsidR="00066C39" w:rsidRPr="00DE21C8" w:rsidRDefault="00066C39" w:rsidP="007C43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Передачи мяча в волейболе</w:t>
            </w:r>
          </w:p>
        </w:tc>
        <w:tc>
          <w:tcPr>
            <w:tcW w:w="7636" w:type="dxa"/>
          </w:tcPr>
          <w:p w:rsidR="00066C39" w:rsidRDefault="006D5A94" w:rsidP="007C43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№8</w:t>
            </w:r>
          </w:p>
          <w:p w:rsidR="00066C39" w:rsidRDefault="00066C39" w:rsidP="007C43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передачи и приема мяча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 сверху двумя руками ввер</w:t>
            </w:r>
            <w:proofErr w:type="gramStart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х-</w:t>
            </w:r>
            <w:proofErr w:type="gramEnd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вперед, над собой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 мяча сверху двумя руками стоя спиной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 мяча сверху двумя руками в прыжке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 сверху двумя руками с выпадом в сторону и с последующим перекатом на бедро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 мяча, различная по высоте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 мяча снизу двумя руками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 мяча одной рукой </w:t>
            </w:r>
            <w:proofErr w:type="gramStart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с верху</w:t>
            </w:r>
            <w:proofErr w:type="gramEnd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, стоя на площадке</w:t>
            </w:r>
          </w:p>
          <w:p w:rsidR="00066C39" w:rsidRPr="00066C39" w:rsidRDefault="00066C39" w:rsidP="00D05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Чередование способов передачи мяча</w:t>
            </w:r>
          </w:p>
        </w:tc>
        <w:tc>
          <w:tcPr>
            <w:tcW w:w="2280" w:type="dxa"/>
            <w:gridSpan w:val="2"/>
          </w:tcPr>
          <w:p w:rsidR="00066C39" w:rsidRDefault="00391719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6C39" w:rsidRDefault="00066C39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DE21C8" w:rsidTr="00F117F7">
        <w:trPr>
          <w:trHeight w:val="2424"/>
        </w:trPr>
        <w:tc>
          <w:tcPr>
            <w:tcW w:w="2956" w:type="dxa"/>
          </w:tcPr>
          <w:p w:rsidR="00066C39" w:rsidRPr="00DE21C8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3.3.</w:t>
            </w:r>
          </w:p>
          <w:p w:rsidR="00066C39" w:rsidRPr="00066C39" w:rsidRDefault="00066C39" w:rsidP="00066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Подача мяча в волейбол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636" w:type="dxa"/>
          </w:tcPr>
          <w:p w:rsidR="00066C39" w:rsidRDefault="006D5A94" w:rsidP="007C43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№9,10</w:t>
            </w:r>
          </w:p>
          <w:p w:rsidR="00066C39" w:rsidRDefault="00066C39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подачи мяча.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Нижняя прямая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Нижняя боковая</w:t>
            </w:r>
          </w:p>
          <w:p w:rsidR="00066C39" w:rsidRPr="00DE21C8" w:rsidRDefault="00066C39" w:rsidP="007C43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Верхняя прямая подач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280" w:type="dxa"/>
            <w:gridSpan w:val="2"/>
          </w:tcPr>
          <w:p w:rsidR="00066C39" w:rsidRPr="00DE21C8" w:rsidRDefault="00066C39" w:rsidP="00066C3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66C39" w:rsidRPr="00DE21C8" w:rsidRDefault="00066C39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DE21C8" w:rsidTr="00F117F7">
        <w:trPr>
          <w:trHeight w:val="8278"/>
        </w:trPr>
        <w:tc>
          <w:tcPr>
            <w:tcW w:w="2956" w:type="dxa"/>
          </w:tcPr>
          <w:p w:rsidR="00066C39" w:rsidRPr="00DE21C8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3.4. </w:t>
            </w:r>
          </w:p>
          <w:p w:rsidR="00066C39" w:rsidRPr="00DE21C8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Тактика нападения, 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тактика защиты в волейболе</w:t>
            </w:r>
          </w:p>
          <w:p w:rsidR="00066C39" w:rsidRPr="00DE21C8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6C39" w:rsidRPr="00DE21C8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066C39" w:rsidRDefault="00066C39" w:rsidP="007C43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6D5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рактическое занятие №11,12,13</w:t>
            </w:r>
          </w:p>
          <w:p w:rsidR="00066C39" w:rsidRDefault="00066C39" w:rsidP="007C43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Тактика нападения, тактика защиты в волейболе                                                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тактические действия: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Выбор места для второй передачи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Выбор места и способа подачи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Выбор способа отбивания мяча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Вторая передача, стоя </w:t>
            </w:r>
            <w:proofErr w:type="gramStart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атакующему</w:t>
            </w:r>
            <w:proofErr w:type="gramEnd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лицом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Нападающий удар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тактические действия: взаимодействие игроков в зонах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Командные тактические действия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тактические действия: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Выбор способа приема подачи.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Выбор места при блокировании.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Выбор места при приеме атакующего удара.</w:t>
            </w:r>
          </w:p>
          <w:p w:rsidR="00066C39" w:rsidRPr="00DE21C8" w:rsidRDefault="00066C39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Выбор места при страховке партнера.</w:t>
            </w:r>
          </w:p>
          <w:p w:rsidR="00066C39" w:rsidRPr="00DE21C8" w:rsidRDefault="00066C39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Выбор способа приема атакующего удара</w:t>
            </w:r>
          </w:p>
        </w:tc>
        <w:tc>
          <w:tcPr>
            <w:tcW w:w="2280" w:type="dxa"/>
            <w:gridSpan w:val="2"/>
          </w:tcPr>
          <w:p w:rsidR="00066C39" w:rsidRDefault="00066C39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066C39" w:rsidRDefault="00066C39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066C39" w:rsidRDefault="00066C39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7C43FD" w:rsidRPr="00DE21C8" w:rsidTr="00F117F7">
        <w:tc>
          <w:tcPr>
            <w:tcW w:w="2956" w:type="dxa"/>
          </w:tcPr>
          <w:p w:rsidR="007C43FD" w:rsidRPr="00DE21C8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3.5. </w:t>
            </w:r>
          </w:p>
          <w:p w:rsidR="007C43FD" w:rsidRPr="00DE21C8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</w:t>
            </w:r>
          </w:p>
          <w:p w:rsidR="007C43FD" w:rsidRPr="00DE21C8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Блокирование</w:t>
            </w:r>
          </w:p>
          <w:p w:rsidR="007C43FD" w:rsidRPr="00DE21C8" w:rsidRDefault="007C43FD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C43FD" w:rsidRDefault="007C43FD" w:rsidP="007C43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r w:rsidR="006D5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рактическое занятие №14,15,16</w:t>
            </w:r>
          </w:p>
          <w:p w:rsidR="007C43FD" w:rsidRDefault="007C43FD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Тема: 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приема мяча, блокирование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Учебная игра.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Прием мяча сверху двумя руками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одной рукой (правой, левой)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мяча одной рукой с последующим нападением и перекатом в сторону, на бедро и 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спину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Отбивание мяча ногой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Одиночное блокирование</w:t>
            </w:r>
          </w:p>
          <w:p w:rsidR="007C43FD" w:rsidRPr="00DE21C8" w:rsidRDefault="007C43FD" w:rsidP="007C43F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Групповое блокирование</w:t>
            </w:r>
          </w:p>
          <w:p w:rsidR="007C43FD" w:rsidRPr="00BC4B1C" w:rsidRDefault="00BC4B1C" w:rsidP="007C43F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C4B1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Практическо</w:t>
            </w:r>
            <w:r w:rsidR="006D5A9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е занятие №16</w:t>
            </w:r>
            <w:r w:rsidRPr="00BC4B1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BC4B1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BC4B1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BC3A0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BC4B1C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Командная игра</w:t>
            </w:r>
            <w:r w:rsidR="00BC3A03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2280" w:type="dxa"/>
            <w:gridSpan w:val="2"/>
          </w:tcPr>
          <w:p w:rsidR="007C43FD" w:rsidRPr="00DE21C8" w:rsidRDefault="009351CD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</w:tcPr>
          <w:p w:rsidR="007C43FD" w:rsidRPr="00DE21C8" w:rsidRDefault="00066C39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F8599B" w:rsidRPr="00DE21C8" w:rsidTr="00F117F7">
        <w:tc>
          <w:tcPr>
            <w:tcW w:w="2956" w:type="dxa"/>
          </w:tcPr>
          <w:p w:rsidR="00F8599B" w:rsidRPr="00DE21C8" w:rsidRDefault="00F8599B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8599B" w:rsidRDefault="00F8599B" w:rsidP="007C43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 по 1 семестру</w:t>
            </w:r>
          </w:p>
        </w:tc>
        <w:tc>
          <w:tcPr>
            <w:tcW w:w="2280" w:type="dxa"/>
            <w:gridSpan w:val="2"/>
          </w:tcPr>
          <w:p w:rsidR="00F8599B" w:rsidRDefault="00066C39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3917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8599B" w:rsidRDefault="00F8599B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54C6" w:rsidRPr="00DE21C8" w:rsidTr="00F117F7">
        <w:tc>
          <w:tcPr>
            <w:tcW w:w="2956" w:type="dxa"/>
          </w:tcPr>
          <w:p w:rsidR="004354C6" w:rsidRPr="00DE21C8" w:rsidRDefault="004354C6" w:rsidP="004354C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:rsidR="004354C6" w:rsidRPr="00DE21C8" w:rsidRDefault="004354C6" w:rsidP="00435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7636" w:type="dxa"/>
          </w:tcPr>
          <w:p w:rsidR="004354C6" w:rsidRPr="00DE21C8" w:rsidRDefault="004354C6" w:rsidP="007C43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4354C6" w:rsidRDefault="004354C6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 (2+8)</w:t>
            </w:r>
          </w:p>
        </w:tc>
        <w:tc>
          <w:tcPr>
            <w:tcW w:w="1914" w:type="dxa"/>
          </w:tcPr>
          <w:p w:rsidR="004354C6" w:rsidRDefault="004354C6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54C6" w:rsidRPr="00DE21C8" w:rsidTr="00F117F7">
        <w:tc>
          <w:tcPr>
            <w:tcW w:w="2956" w:type="dxa"/>
          </w:tcPr>
          <w:p w:rsidR="004354C6" w:rsidRPr="00DE21C8" w:rsidRDefault="004354C6" w:rsidP="004354C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4354C6" w:rsidRDefault="004354C6" w:rsidP="007C43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54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Теоретическое занятие </w:t>
            </w:r>
            <w:r w:rsidR="006D5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№17</w:t>
            </w:r>
          </w:p>
          <w:p w:rsidR="004354C6" w:rsidRPr="004354C6" w:rsidRDefault="004354C6" w:rsidP="007C43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на занятиях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Лыжная подготовка.</w:t>
            </w:r>
          </w:p>
        </w:tc>
        <w:tc>
          <w:tcPr>
            <w:tcW w:w="2280" w:type="dxa"/>
            <w:gridSpan w:val="2"/>
          </w:tcPr>
          <w:p w:rsidR="004354C6" w:rsidRDefault="004354C6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4354C6" w:rsidRDefault="004354C6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431E" w:rsidRPr="00DE21C8" w:rsidTr="00F117F7">
        <w:trPr>
          <w:trHeight w:val="2587"/>
        </w:trPr>
        <w:tc>
          <w:tcPr>
            <w:tcW w:w="2956" w:type="dxa"/>
          </w:tcPr>
          <w:p w:rsidR="00FE431E" w:rsidRPr="00DE21C8" w:rsidRDefault="00FE431E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4.1.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E431E" w:rsidRPr="00DE21C8" w:rsidRDefault="00FE431E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Правила лыжных соревнований.</w:t>
            </w:r>
          </w:p>
          <w:p w:rsidR="00FE431E" w:rsidRPr="00DE21C8" w:rsidRDefault="00FE431E" w:rsidP="00F859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E431E" w:rsidRDefault="006D5A94" w:rsidP="00F859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№18</w:t>
            </w:r>
          </w:p>
          <w:p w:rsidR="00FE431E" w:rsidRPr="00DE21C8" w:rsidRDefault="00FE431E" w:rsidP="00F8599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безопасности на занятиях </w:t>
            </w:r>
          </w:p>
          <w:p w:rsidR="00FE431E" w:rsidRPr="00DE21C8" w:rsidRDefault="00FE431E" w:rsidP="00F8599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соревнований</w:t>
            </w:r>
          </w:p>
          <w:p w:rsidR="00FE431E" w:rsidRPr="00DE21C8" w:rsidRDefault="00FE431E" w:rsidP="00F8599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обморожениях</w:t>
            </w:r>
          </w:p>
          <w:p w:rsidR="00FE431E" w:rsidRPr="00DE21C8" w:rsidRDefault="00FE431E" w:rsidP="00F859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Лыжный инвентарь, хранение и уход за ним</w:t>
            </w:r>
          </w:p>
        </w:tc>
        <w:tc>
          <w:tcPr>
            <w:tcW w:w="2280" w:type="dxa"/>
            <w:gridSpan w:val="2"/>
          </w:tcPr>
          <w:p w:rsidR="00FE431E" w:rsidRDefault="00FE431E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E431E" w:rsidRDefault="00FE431E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F8599B" w:rsidRPr="00DE21C8" w:rsidTr="00F117F7">
        <w:tc>
          <w:tcPr>
            <w:tcW w:w="2956" w:type="dxa"/>
          </w:tcPr>
          <w:p w:rsidR="00F8599B" w:rsidRPr="00DE21C8" w:rsidRDefault="00F8599B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4.2.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8599B" w:rsidRPr="00DE21C8" w:rsidRDefault="00F8599B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лыжных ходов</w:t>
            </w:r>
          </w:p>
          <w:p w:rsidR="00F8599B" w:rsidRPr="00DE21C8" w:rsidRDefault="00F8599B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8599B" w:rsidRDefault="006D5A94" w:rsidP="00F859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№19</w:t>
            </w:r>
          </w:p>
          <w:p w:rsidR="00F8599B" w:rsidRDefault="00F8599B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 Техника передвижения на лыжах</w:t>
            </w:r>
          </w:p>
          <w:p w:rsidR="00F8599B" w:rsidRPr="00DE21C8" w:rsidRDefault="00F8599B" w:rsidP="00F8599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Переход с одновременных лыжных ходов на </w:t>
            </w:r>
            <w:proofErr w:type="gramStart"/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попеременные</w:t>
            </w:r>
            <w:proofErr w:type="gramEnd"/>
          </w:p>
          <w:p w:rsidR="00F8599B" w:rsidRPr="00DE21C8" w:rsidRDefault="00F8599B" w:rsidP="00F8599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Переход с хода на ход в зависимости от условий дистанции и состояния лыжни</w:t>
            </w:r>
          </w:p>
          <w:p w:rsidR="00F8599B" w:rsidRPr="00DE21C8" w:rsidRDefault="00F8599B" w:rsidP="00F8599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подъемов и препятствий</w:t>
            </w:r>
          </w:p>
          <w:p w:rsidR="00F8599B" w:rsidRPr="00DE21C8" w:rsidRDefault="00F8599B" w:rsidP="00F8599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Подъем ступающим, скользящим, «лесенкой», «елочкой», «</w:t>
            </w:r>
            <w:proofErr w:type="spellStart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F8599B" w:rsidRDefault="00F8599B" w:rsidP="00F859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в движении: «плугом», «переступанием», «упором», «из упора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F8599B" w:rsidRPr="00DE21C8" w:rsidRDefault="00F8599B" w:rsidP="00F859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Способу спусков, торможения</w:t>
            </w:r>
          </w:p>
        </w:tc>
        <w:tc>
          <w:tcPr>
            <w:tcW w:w="1126" w:type="dxa"/>
          </w:tcPr>
          <w:p w:rsidR="00F8599B" w:rsidRPr="00DE21C8" w:rsidRDefault="00FE431E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8599B" w:rsidRPr="00DE21C8" w:rsidRDefault="00FE431E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DE21C8" w:rsidTr="00F117F7">
        <w:trPr>
          <w:trHeight w:val="2069"/>
        </w:trPr>
        <w:tc>
          <w:tcPr>
            <w:tcW w:w="2956" w:type="dxa"/>
          </w:tcPr>
          <w:p w:rsidR="004D6A33" w:rsidRPr="00DE21C8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4.3.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D6A33" w:rsidRPr="00DE21C8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Элементы тактики лыжных гонок</w:t>
            </w:r>
          </w:p>
          <w:p w:rsidR="004D6A33" w:rsidRPr="00DE21C8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4D6A33" w:rsidRDefault="004354C6" w:rsidP="00F859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</w:t>
            </w:r>
            <w:r w:rsidR="006D5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ятие №20</w:t>
            </w:r>
          </w:p>
          <w:p w:rsidR="004D6A33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Тема: </w:t>
            </w:r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Элементы тактики лыжных гонок</w:t>
            </w:r>
          </w:p>
          <w:p w:rsidR="004D6A33" w:rsidRPr="00C11A90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Распределение сил, лидирование</w:t>
            </w:r>
          </w:p>
          <w:p w:rsidR="004D6A33" w:rsidRDefault="004D6A33" w:rsidP="00D05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обгон, финиширование</w:t>
            </w:r>
          </w:p>
        </w:tc>
        <w:tc>
          <w:tcPr>
            <w:tcW w:w="1126" w:type="dxa"/>
          </w:tcPr>
          <w:p w:rsidR="004D6A33" w:rsidRDefault="004D6A3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4D6A33" w:rsidRDefault="004D6A3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Default="004D6A33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FE431E" w:rsidRPr="00DE21C8" w:rsidTr="00F117F7">
        <w:trPr>
          <w:trHeight w:val="2156"/>
        </w:trPr>
        <w:tc>
          <w:tcPr>
            <w:tcW w:w="2956" w:type="dxa"/>
          </w:tcPr>
          <w:p w:rsidR="00FE431E" w:rsidRPr="00DE21C8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4.4.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E431E" w:rsidRPr="00DE21C8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Воспитание специальной выносливости и совершенствование техники</w:t>
            </w:r>
          </w:p>
          <w:p w:rsidR="00FE431E" w:rsidRPr="00DE21C8" w:rsidRDefault="00FE431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E431E" w:rsidRDefault="006D5A94" w:rsidP="00C11A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№21</w:t>
            </w:r>
          </w:p>
          <w:p w:rsidR="00FE431E" w:rsidRPr="00DE21C8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Тема: 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Воспитание специальной выносливости и совершенствование техники</w:t>
            </w:r>
          </w:p>
          <w:p w:rsidR="00FE431E" w:rsidRPr="00DE21C8" w:rsidRDefault="00FE431E" w:rsidP="00C11A9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Прохождение дистанции до 2 км (девушки) и до 3 км (юноши)</w:t>
            </w:r>
          </w:p>
          <w:p w:rsidR="00FE431E" w:rsidRPr="00DE21C8" w:rsidRDefault="00FE431E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Полоса препятствий на лыжа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26" w:type="dxa"/>
          </w:tcPr>
          <w:p w:rsidR="00FE431E" w:rsidRPr="00DE21C8" w:rsidRDefault="00FE431E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FE431E" w:rsidRPr="00DE21C8" w:rsidRDefault="00FE431E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E431E" w:rsidRPr="00DE21C8" w:rsidRDefault="00FE431E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C11A90" w:rsidRPr="00DE21C8" w:rsidTr="00F117F7">
        <w:tc>
          <w:tcPr>
            <w:tcW w:w="11746" w:type="dxa"/>
            <w:gridSpan w:val="3"/>
          </w:tcPr>
          <w:p w:rsidR="00C11A90" w:rsidRPr="00DE21C8" w:rsidRDefault="00C11A90" w:rsidP="00C11A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  <w:p w:rsidR="00C11A90" w:rsidRPr="00DE21C8" w:rsidRDefault="00C11A90" w:rsidP="00C11A9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1126" w:type="dxa"/>
          </w:tcPr>
          <w:p w:rsidR="00C11A90" w:rsidRPr="00DE21C8" w:rsidRDefault="00C11A90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E43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C11A90" w:rsidRPr="00DE21C8" w:rsidRDefault="00C11A90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0734E" w:rsidRPr="00DE21C8" w:rsidTr="00F117F7">
        <w:trPr>
          <w:trHeight w:val="1869"/>
        </w:trPr>
        <w:tc>
          <w:tcPr>
            <w:tcW w:w="2956" w:type="dxa"/>
          </w:tcPr>
          <w:p w:rsidR="0020734E" w:rsidRPr="00DE21C8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5.1.</w:t>
            </w:r>
          </w:p>
          <w:p w:rsidR="0020734E" w:rsidRPr="00DE21C8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Строевые упражнения. Перестроения.</w:t>
            </w:r>
          </w:p>
          <w:p w:rsidR="0020734E" w:rsidRPr="00DE21C8" w:rsidRDefault="0020734E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20734E" w:rsidRDefault="006D5A94" w:rsidP="00C11A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№22</w:t>
            </w:r>
          </w:p>
          <w:p w:rsidR="0020734E" w:rsidRPr="0020734E" w:rsidRDefault="0020734E" w:rsidP="00D05F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A9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Строевые упражнения. Перестроения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(Техника безопасности)</w:t>
            </w:r>
          </w:p>
        </w:tc>
        <w:tc>
          <w:tcPr>
            <w:tcW w:w="1126" w:type="dxa"/>
          </w:tcPr>
          <w:p w:rsidR="0020734E" w:rsidRPr="00DE21C8" w:rsidRDefault="0020734E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20734E" w:rsidRPr="00DE21C8" w:rsidRDefault="0020734E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20734E" w:rsidRPr="00DE21C8" w:rsidRDefault="0020734E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20734E" w:rsidRPr="00DE21C8" w:rsidTr="00F117F7">
        <w:tc>
          <w:tcPr>
            <w:tcW w:w="2956" w:type="dxa"/>
            <w:vMerge w:val="restart"/>
          </w:tcPr>
          <w:p w:rsidR="0020734E" w:rsidRPr="00DE21C8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5.2.</w:t>
            </w:r>
          </w:p>
          <w:p w:rsidR="0020734E" w:rsidRPr="00DE21C8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акробатики.</w:t>
            </w:r>
          </w:p>
          <w:p w:rsidR="0020734E" w:rsidRPr="00DE21C8" w:rsidRDefault="0020734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20734E" w:rsidRDefault="004354C6" w:rsidP="00C11A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6D5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23,24,25</w:t>
            </w:r>
          </w:p>
          <w:p w:rsidR="0020734E" w:rsidRPr="00DE21C8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A9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Элементы акробатики.</w:t>
            </w:r>
          </w:p>
          <w:p w:rsidR="0020734E" w:rsidRPr="00DE21C8" w:rsidRDefault="0020734E" w:rsidP="00C11A90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Кувырок вперед</w:t>
            </w:r>
          </w:p>
          <w:p w:rsidR="0020734E" w:rsidRPr="00DE21C8" w:rsidRDefault="0020734E" w:rsidP="00C11A90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Кувырок назад</w:t>
            </w:r>
          </w:p>
          <w:p w:rsidR="0020734E" w:rsidRPr="00DE21C8" w:rsidRDefault="0020734E" w:rsidP="00C11A90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Длинный кувырок</w:t>
            </w:r>
          </w:p>
          <w:p w:rsidR="0020734E" w:rsidRPr="00DE21C8" w:rsidRDefault="0020734E" w:rsidP="00C11A90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Стойка на лопатках </w:t>
            </w:r>
          </w:p>
          <w:p w:rsidR="0020734E" w:rsidRPr="00DE21C8" w:rsidRDefault="0020734E" w:rsidP="00C11A90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Стойка на голове</w:t>
            </w:r>
          </w:p>
          <w:p w:rsidR="0020734E" w:rsidRDefault="0020734E" w:rsidP="00D05F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Комбинация из освоенных акробатических упражнений</w:t>
            </w:r>
          </w:p>
          <w:p w:rsidR="0020734E" w:rsidRPr="00B249BD" w:rsidRDefault="0020734E" w:rsidP="00D05F3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49BD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Практическое задание</w:t>
            </w:r>
            <w:r w:rsidR="006D5A94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№25</w:t>
            </w:r>
            <w:r w:rsidRPr="00B249BD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(</w:t>
            </w:r>
            <w:proofErr w:type="spellStart"/>
            <w:r w:rsidRPr="00B249BD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B249BD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) Комплекс упражнений на 32 счета</w:t>
            </w:r>
          </w:p>
        </w:tc>
        <w:tc>
          <w:tcPr>
            <w:tcW w:w="1126" w:type="dxa"/>
          </w:tcPr>
          <w:p w:rsidR="0020734E" w:rsidRPr="00DE21C8" w:rsidRDefault="007A2357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  <w:vMerge w:val="restart"/>
          </w:tcPr>
          <w:p w:rsidR="0020734E" w:rsidRPr="00DE21C8" w:rsidRDefault="007A2357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20734E" w:rsidRPr="00DE21C8" w:rsidTr="00F117F7">
        <w:tc>
          <w:tcPr>
            <w:tcW w:w="2956" w:type="dxa"/>
            <w:vMerge/>
          </w:tcPr>
          <w:p w:rsidR="0020734E" w:rsidRPr="00DE21C8" w:rsidRDefault="0020734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20734E" w:rsidRPr="00DE21C8" w:rsidRDefault="0020734E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20734E" w:rsidRPr="00DE21C8" w:rsidRDefault="0020734E" w:rsidP="0020734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20734E" w:rsidRPr="00DE21C8" w:rsidRDefault="0020734E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4AC4" w:rsidRPr="00DE21C8" w:rsidTr="00F117F7">
        <w:tc>
          <w:tcPr>
            <w:tcW w:w="2956" w:type="dxa"/>
          </w:tcPr>
          <w:p w:rsidR="00894AC4" w:rsidRPr="00DE21C8" w:rsidRDefault="00FE431E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5.3</w:t>
            </w:r>
            <w:r w:rsidR="00894AC4"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894AC4"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94AC4" w:rsidRPr="00DE21C8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Игры и эстафеты с использованием гимнастического инвентаря</w:t>
            </w:r>
          </w:p>
          <w:p w:rsidR="00894AC4" w:rsidRPr="00DE21C8" w:rsidRDefault="00894AC4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Pr="00894AC4" w:rsidRDefault="006D5A94" w:rsidP="00894AC4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Практическое занятие №26</w:t>
            </w:r>
            <w:r w:rsidR="00894AC4" w:rsidRPr="00894AC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proofErr w:type="spellStart"/>
            <w:r w:rsidR="00894AC4" w:rsidRPr="00894AC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894AC4" w:rsidRPr="00894AC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  <w:p w:rsidR="00894AC4" w:rsidRPr="00DE21C8" w:rsidRDefault="00894AC4" w:rsidP="00894AC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A9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1126" w:type="dxa"/>
          </w:tcPr>
          <w:p w:rsidR="00894AC4" w:rsidRDefault="00894AC4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94AC4" w:rsidRDefault="007A2357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894AC4" w:rsidRPr="00DE21C8" w:rsidTr="00F117F7">
        <w:tc>
          <w:tcPr>
            <w:tcW w:w="11746" w:type="dxa"/>
            <w:gridSpan w:val="3"/>
          </w:tcPr>
          <w:p w:rsidR="00894AC4" w:rsidRPr="00DE21C8" w:rsidRDefault="00894AC4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6. Баскетбол</w:t>
            </w:r>
          </w:p>
        </w:tc>
        <w:tc>
          <w:tcPr>
            <w:tcW w:w="1126" w:type="dxa"/>
          </w:tcPr>
          <w:p w:rsidR="00894AC4" w:rsidRPr="00DE21C8" w:rsidRDefault="0032357D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894AC4" w:rsidRPr="00DE21C8" w:rsidRDefault="00894AC4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D6A33" w:rsidRPr="00DE21C8" w:rsidTr="00F117F7">
        <w:tc>
          <w:tcPr>
            <w:tcW w:w="2956" w:type="dxa"/>
            <w:vMerge w:val="restart"/>
          </w:tcPr>
          <w:p w:rsidR="004D6A33" w:rsidRPr="00DE21C8" w:rsidRDefault="004D6A33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6.1.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D6A33" w:rsidRPr="00DE21C8" w:rsidRDefault="004D6A33" w:rsidP="00894AC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Прием и передача  мяча</w:t>
            </w:r>
          </w:p>
        </w:tc>
        <w:tc>
          <w:tcPr>
            <w:tcW w:w="8790" w:type="dxa"/>
            <w:gridSpan w:val="2"/>
            <w:vMerge w:val="restart"/>
          </w:tcPr>
          <w:p w:rsidR="004D6A33" w:rsidRDefault="006D5A94" w:rsidP="00894AC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№27</w:t>
            </w:r>
          </w:p>
          <w:p w:rsidR="004D6A33" w:rsidRDefault="004D6A33" w:rsidP="00894AC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A9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приема и передачи мяча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на уроках. Правила игры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Двумя руками от груди, стоя на месте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Двумя руками от груди с шагом вперед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Двумя руками от груди в движении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одной рукой от плеча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одной рукой шагом вперед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То же после ведения мяча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одной рукой с отскоком от пола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Передача двумя руками с отскоком от пола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одной рукой снизу от пола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Ловля высоко летящего мяча</w:t>
            </w:r>
          </w:p>
          <w:p w:rsidR="004D6A33" w:rsidRPr="00DE21C8" w:rsidRDefault="004D6A33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Ловля катящего мяча, стоя на месте</w:t>
            </w:r>
          </w:p>
          <w:p w:rsidR="004D6A33" w:rsidRPr="00DE21C8" w:rsidRDefault="004D6A3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Ловля катящего мяча в движении</w:t>
            </w:r>
          </w:p>
        </w:tc>
        <w:tc>
          <w:tcPr>
            <w:tcW w:w="1126" w:type="dxa"/>
            <w:vMerge w:val="restart"/>
          </w:tcPr>
          <w:p w:rsidR="004D6A33" w:rsidRPr="00DE21C8" w:rsidRDefault="004D6A3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4D6A33" w:rsidRPr="00DE21C8" w:rsidRDefault="004D6A3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DE21C8" w:rsidRDefault="004D6A3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DE21C8" w:rsidTr="00F117F7">
        <w:tc>
          <w:tcPr>
            <w:tcW w:w="2956" w:type="dxa"/>
            <w:vMerge/>
          </w:tcPr>
          <w:p w:rsidR="004D6A33" w:rsidRPr="00DE21C8" w:rsidRDefault="004D6A33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4D6A33" w:rsidRPr="00DE21C8" w:rsidRDefault="004D6A3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4D6A33" w:rsidRPr="00DE21C8" w:rsidRDefault="004D6A3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DE21C8" w:rsidRDefault="004D6A33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94AC4" w:rsidRPr="00DE21C8" w:rsidTr="00F117F7">
        <w:tc>
          <w:tcPr>
            <w:tcW w:w="2956" w:type="dxa"/>
          </w:tcPr>
          <w:p w:rsidR="00894AC4" w:rsidRPr="00DE21C8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6.2.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94AC4" w:rsidRPr="00DE21C8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 баскетболе</w:t>
            </w:r>
          </w:p>
          <w:p w:rsidR="00894AC4" w:rsidRPr="00DE21C8" w:rsidRDefault="00894AC4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Default="004354C6" w:rsidP="00894AC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6D5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рактическое занятие №28</w:t>
            </w:r>
          </w:p>
          <w:p w:rsidR="00894AC4" w:rsidRDefault="00894AC4" w:rsidP="00894AC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A9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ведения мяча</w:t>
            </w:r>
          </w:p>
          <w:p w:rsidR="00894AC4" w:rsidRPr="00DE21C8" w:rsidRDefault="00894AC4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На месте</w:t>
            </w:r>
          </w:p>
          <w:p w:rsidR="00894AC4" w:rsidRPr="00DE21C8" w:rsidRDefault="00894AC4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 движении шагом</w:t>
            </w:r>
          </w:p>
          <w:p w:rsidR="00894AC4" w:rsidRPr="00DE21C8" w:rsidRDefault="00894AC4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 движении бегом</w:t>
            </w:r>
          </w:p>
          <w:p w:rsidR="00894AC4" w:rsidRPr="00DE21C8" w:rsidRDefault="00894AC4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То же с изменением направления и скорости</w:t>
            </w:r>
          </w:p>
          <w:p w:rsidR="00894AC4" w:rsidRPr="00DE21C8" w:rsidRDefault="00894AC4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То же с изменением высоты отскока</w:t>
            </w:r>
          </w:p>
          <w:p w:rsidR="00894AC4" w:rsidRPr="00DE21C8" w:rsidRDefault="00894AC4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Правой и левой  рукой поочередно в движении</w:t>
            </w:r>
          </w:p>
          <w:p w:rsidR="00894AC4" w:rsidRPr="00DE21C8" w:rsidRDefault="00894AC4" w:rsidP="00894AC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Правой и левой рукой поочередно на месте </w:t>
            </w:r>
          </w:p>
          <w:p w:rsidR="00894AC4" w:rsidRPr="00DE21C8" w:rsidRDefault="00894AC4" w:rsidP="00894AC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Перевод мяча с правой  руки на </w:t>
            </w:r>
            <w:proofErr w:type="gramStart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левую</w:t>
            </w:r>
            <w:proofErr w:type="gramEnd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обратно, стоя на месте</w:t>
            </w:r>
          </w:p>
        </w:tc>
        <w:tc>
          <w:tcPr>
            <w:tcW w:w="1126" w:type="dxa"/>
          </w:tcPr>
          <w:p w:rsidR="00894AC4" w:rsidRPr="00DE21C8" w:rsidRDefault="004D6A3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94AC4" w:rsidRPr="00DE21C8" w:rsidRDefault="00F117F7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F117F7" w:rsidRPr="00DE21C8" w:rsidTr="00F117F7">
        <w:tc>
          <w:tcPr>
            <w:tcW w:w="2956" w:type="dxa"/>
            <w:vMerge w:val="restart"/>
          </w:tcPr>
          <w:p w:rsidR="00F117F7" w:rsidRPr="00DE21C8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6.3.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117F7" w:rsidRPr="00DE21C8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Броски мяча в корзину</w:t>
            </w:r>
          </w:p>
          <w:p w:rsidR="00F117F7" w:rsidRPr="00DE21C8" w:rsidRDefault="00F117F7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F117F7" w:rsidRDefault="006D5A94" w:rsidP="00EF07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№29</w:t>
            </w:r>
          </w:p>
          <w:p w:rsidR="00F117F7" w:rsidRDefault="00F117F7" w:rsidP="00894AC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A9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бросков мяча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Одной рукой в баскетбольный щит с места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Двумя руками от груди с места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Двумя руками от груди после ведения и остановки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Двумя руками от груди в баскетбольную корзину с места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Двумя руками от груди в баскетбольную корзину после ведения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Одной рукой в баскетбольное кольцо с места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 прыжке одной рукой с места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Штрафной бросок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Двумя руками снизу в движении</w:t>
            </w:r>
          </w:p>
          <w:p w:rsidR="00F117F7" w:rsidRPr="00DE21C8" w:rsidRDefault="00F117F7" w:rsidP="00EF0733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 прыжке со средней дистанции</w:t>
            </w:r>
          </w:p>
          <w:p w:rsidR="00F117F7" w:rsidRDefault="00F117F7" w:rsidP="00EF07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 прыжке с дальней  дистанции</w:t>
            </w:r>
          </w:p>
        </w:tc>
        <w:tc>
          <w:tcPr>
            <w:tcW w:w="1126" w:type="dxa"/>
            <w:vMerge w:val="restart"/>
          </w:tcPr>
          <w:p w:rsidR="00F117F7" w:rsidRDefault="00F117F7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F117F7" w:rsidRDefault="00F117F7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Default="00F117F7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F117F7" w:rsidRPr="00DE21C8" w:rsidTr="00F117F7">
        <w:tc>
          <w:tcPr>
            <w:tcW w:w="2956" w:type="dxa"/>
            <w:vMerge/>
          </w:tcPr>
          <w:p w:rsidR="00F117F7" w:rsidRPr="00DE21C8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F117F7" w:rsidRDefault="00F117F7" w:rsidP="00EF07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F117F7" w:rsidRDefault="00F117F7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Default="00F117F7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A33" w:rsidRPr="00DE21C8" w:rsidTr="00F117F7">
        <w:tc>
          <w:tcPr>
            <w:tcW w:w="2956" w:type="dxa"/>
            <w:vMerge w:val="restart"/>
          </w:tcPr>
          <w:p w:rsidR="004D6A33" w:rsidRPr="00DE21C8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6.4.</w:t>
            </w:r>
          </w:p>
          <w:p w:rsidR="004D6A33" w:rsidRPr="00DE21C8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Тактика защиты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нападения в баскетболе</w:t>
            </w:r>
          </w:p>
          <w:p w:rsidR="004D6A33" w:rsidRPr="00DE21C8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Вырывание и выбивание мяча.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D6A33" w:rsidRPr="00DE21C8" w:rsidRDefault="004D6A33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4D6A33" w:rsidRDefault="004D6A33" w:rsidP="00790F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6D5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рактическое занятие №30,31</w:t>
            </w:r>
          </w:p>
          <w:p w:rsidR="004D6A33" w:rsidRPr="00DE21C8" w:rsidRDefault="004D6A33" w:rsidP="00466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A9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Тактика защиты и нападения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Техника вырывания и выбивания мяча</w:t>
            </w:r>
          </w:p>
          <w:p w:rsidR="004D6A33" w:rsidRPr="00DE21C8" w:rsidRDefault="004D6A33" w:rsidP="004665C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Защитные действия при опеке игрока без мяча </w:t>
            </w:r>
          </w:p>
          <w:p w:rsidR="004D6A33" w:rsidRPr="00DE21C8" w:rsidRDefault="004D6A33" w:rsidP="004665C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Защитные действия при опеке игрока с мячом</w:t>
            </w:r>
          </w:p>
          <w:p w:rsidR="004D6A33" w:rsidRPr="00DE21C8" w:rsidRDefault="004D6A33" w:rsidP="004665C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Перехват мяча </w:t>
            </w:r>
          </w:p>
          <w:p w:rsidR="004D6A33" w:rsidRPr="00DE21C8" w:rsidRDefault="004D6A33" w:rsidP="004665C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мяч после отскока от щита</w:t>
            </w:r>
          </w:p>
          <w:p w:rsidR="004D6A33" w:rsidRPr="00DE21C8" w:rsidRDefault="004D6A33" w:rsidP="004665C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Быстрый прорыв</w:t>
            </w:r>
          </w:p>
          <w:p w:rsidR="004D6A33" w:rsidRPr="00DE21C8" w:rsidRDefault="004D6A33" w:rsidP="004665C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Командные действия в защите</w:t>
            </w:r>
          </w:p>
          <w:p w:rsidR="004D6A33" w:rsidRPr="00DE21C8" w:rsidRDefault="004D6A33" w:rsidP="004665C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Командные действия в нападении</w:t>
            </w:r>
          </w:p>
          <w:p w:rsidR="004D6A33" w:rsidRPr="00DE21C8" w:rsidRDefault="004D6A33" w:rsidP="004665C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Вырывание мяча</w:t>
            </w:r>
          </w:p>
          <w:p w:rsidR="004D6A33" w:rsidRPr="00DE21C8" w:rsidRDefault="004D6A33" w:rsidP="0046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Выбивание мяча</w:t>
            </w:r>
          </w:p>
          <w:p w:rsidR="004D6A33" w:rsidRPr="00DE21C8" w:rsidRDefault="004D6A33" w:rsidP="00790F8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1126" w:type="dxa"/>
          </w:tcPr>
          <w:p w:rsidR="004D6A33" w:rsidRDefault="004D6A3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4D6A33" w:rsidRDefault="00F117F7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DE21C8" w:rsidTr="00F117F7">
        <w:tc>
          <w:tcPr>
            <w:tcW w:w="2956" w:type="dxa"/>
            <w:vMerge/>
          </w:tcPr>
          <w:p w:rsidR="004D6A33" w:rsidRPr="00DE21C8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4D6A33" w:rsidRDefault="004D6A33" w:rsidP="00790F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4D6A33" w:rsidRDefault="004D6A33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Default="004D6A33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6059" w:rsidRPr="00DE21C8" w:rsidTr="00F117F7">
        <w:tc>
          <w:tcPr>
            <w:tcW w:w="11746" w:type="dxa"/>
            <w:gridSpan w:val="3"/>
          </w:tcPr>
          <w:p w:rsidR="002F6059" w:rsidRPr="00DE21C8" w:rsidRDefault="002F6059" w:rsidP="002F605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7.</w:t>
            </w:r>
          </w:p>
          <w:p w:rsidR="002F6059" w:rsidRPr="00DE21C8" w:rsidRDefault="002F6059" w:rsidP="00790F8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Мини-футбол</w:t>
            </w:r>
          </w:p>
        </w:tc>
        <w:tc>
          <w:tcPr>
            <w:tcW w:w="1126" w:type="dxa"/>
          </w:tcPr>
          <w:p w:rsidR="002F6059" w:rsidRDefault="00341F94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2F6059" w:rsidRDefault="002F6059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17F7" w:rsidRPr="00DE21C8" w:rsidTr="00F117F7">
        <w:tc>
          <w:tcPr>
            <w:tcW w:w="2956" w:type="dxa"/>
            <w:vMerge w:val="restart"/>
          </w:tcPr>
          <w:p w:rsidR="00F117F7" w:rsidRPr="00DE21C8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7.1.</w:t>
            </w:r>
          </w:p>
          <w:p w:rsidR="00F117F7" w:rsidRPr="00DE21C8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Удары по мячу</w:t>
            </w:r>
          </w:p>
          <w:p w:rsidR="00F117F7" w:rsidRPr="00DE21C8" w:rsidRDefault="00F117F7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F117F7" w:rsidRDefault="006D5A94" w:rsidP="002F60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№32,33</w:t>
            </w:r>
          </w:p>
          <w:p w:rsidR="00F117F7" w:rsidRDefault="00F117F7" w:rsidP="002F605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05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ударов по мячу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Боковой удар серединой или внешней частью подъема с лета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Удар с лета серединой подъема по опускающемуся  мячу через голову 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Удары серединой или внешней частью подъема с полулета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Удары ногой различными способами на точность и силу после остановки, ведения, рывков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Удары серединой лба и опорного положения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Удары серединой лба в прыжке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Удары боковой частью головы в опорном положении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Удары боковой частью головы в прыжке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Удары затылочной частью головы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Удары головой в броске</w:t>
            </w:r>
          </w:p>
          <w:p w:rsidR="00F117F7" w:rsidRPr="00DE21C8" w:rsidRDefault="00F117F7" w:rsidP="002F60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Удары головой различными способами на точность на короткое  и среднее расстояние.</w:t>
            </w:r>
          </w:p>
          <w:p w:rsidR="00F117F7" w:rsidRDefault="00F117F7" w:rsidP="002F60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</w:t>
            </w:r>
          </w:p>
          <w:p w:rsidR="00F117F7" w:rsidRPr="00D832E2" w:rsidRDefault="00F117F7" w:rsidP="002F60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финты</w:t>
            </w:r>
          </w:p>
        </w:tc>
        <w:tc>
          <w:tcPr>
            <w:tcW w:w="1126" w:type="dxa"/>
            <w:vMerge w:val="restart"/>
          </w:tcPr>
          <w:p w:rsidR="00F117F7" w:rsidRPr="00DE21C8" w:rsidRDefault="00341F94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F117F7" w:rsidRPr="00DE21C8" w:rsidRDefault="00F117F7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F117F7" w:rsidRPr="00DE21C8" w:rsidTr="00F117F7">
        <w:tc>
          <w:tcPr>
            <w:tcW w:w="2956" w:type="dxa"/>
            <w:vMerge/>
          </w:tcPr>
          <w:p w:rsidR="00F117F7" w:rsidRPr="00DE21C8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F117F7" w:rsidRDefault="00F117F7" w:rsidP="002F60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F117F7" w:rsidRDefault="00F117F7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Default="00F117F7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1EAA" w:rsidRPr="00DE21C8" w:rsidTr="00F117F7">
        <w:tc>
          <w:tcPr>
            <w:tcW w:w="2956" w:type="dxa"/>
            <w:vMerge w:val="restart"/>
          </w:tcPr>
          <w:p w:rsidR="00D51EAA" w:rsidRPr="00DE21C8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7.2.</w:t>
            </w:r>
          </w:p>
          <w:p w:rsidR="00D51EAA" w:rsidRPr="00DE21C8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мяча</w:t>
            </w:r>
          </w:p>
          <w:p w:rsidR="00D51EAA" w:rsidRPr="00DE21C8" w:rsidRDefault="00D51EAA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D51EAA" w:rsidRDefault="006D5A94" w:rsidP="002D0A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№34</w:t>
            </w:r>
          </w:p>
          <w:p w:rsidR="00D51EAA" w:rsidRDefault="00D51EAA" w:rsidP="002D0A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остановки мяча</w:t>
            </w:r>
          </w:p>
          <w:p w:rsidR="00D51EAA" w:rsidRPr="00DE21C8" w:rsidRDefault="00D51EAA" w:rsidP="002D0AF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Прием (остановка) катящихся мячей внутренней стороной стопы</w:t>
            </w:r>
          </w:p>
          <w:p w:rsidR="00D51EAA" w:rsidRPr="00DE21C8" w:rsidRDefault="00D51EAA" w:rsidP="002D0AF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Прием (остановка) опускающихся и низколетящих мячей внутренней стороной стопы в опорном положении</w:t>
            </w:r>
          </w:p>
          <w:p w:rsidR="00D51EAA" w:rsidRPr="00DE21C8" w:rsidRDefault="00D51EAA" w:rsidP="002D0AF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(остановка) мячей, летящих выше бедра, внутренней стороны стопы в прыжке. </w:t>
            </w:r>
          </w:p>
          <w:p w:rsidR="00D51EAA" w:rsidRPr="00DE21C8" w:rsidRDefault="00D51EAA" w:rsidP="002D0AF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Прием (остановка) катящихся мячей подошвой</w:t>
            </w:r>
          </w:p>
          <w:p w:rsidR="00D51EAA" w:rsidRPr="00DE21C8" w:rsidRDefault="00D51EAA" w:rsidP="002D0AF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(остановка) опускающихся мячей подошвой </w:t>
            </w:r>
          </w:p>
          <w:p w:rsidR="00D51EAA" w:rsidRPr="002D0AF2" w:rsidRDefault="00D51EAA" w:rsidP="00D51EA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Прием (остановка) опускающей мячей серединой подъема</w:t>
            </w:r>
          </w:p>
        </w:tc>
        <w:tc>
          <w:tcPr>
            <w:tcW w:w="1126" w:type="dxa"/>
            <w:vMerge w:val="restart"/>
          </w:tcPr>
          <w:p w:rsidR="00D51EAA" w:rsidRDefault="00D51EAA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51EAA" w:rsidRDefault="00D51EAA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DE21C8" w:rsidTr="00F117F7">
        <w:tc>
          <w:tcPr>
            <w:tcW w:w="2956" w:type="dxa"/>
            <w:vMerge/>
          </w:tcPr>
          <w:p w:rsidR="00D51EAA" w:rsidRPr="00DE21C8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D51EAA" w:rsidRDefault="00D51EAA" w:rsidP="002D0A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D51EAA" w:rsidRDefault="00D51EAA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D51EAA" w:rsidRDefault="00D51EAA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59E0" w:rsidRPr="00DE21C8" w:rsidTr="00D51EAA">
        <w:trPr>
          <w:trHeight w:val="3679"/>
        </w:trPr>
        <w:tc>
          <w:tcPr>
            <w:tcW w:w="2956" w:type="dxa"/>
          </w:tcPr>
          <w:p w:rsidR="008F59E0" w:rsidRPr="00DE21C8" w:rsidRDefault="00841876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7.3</w:t>
            </w:r>
            <w:r w:rsidR="008F59E0"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8F59E0" w:rsidRPr="00DE21C8" w:rsidRDefault="008F59E0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Техника игры вратаря</w:t>
            </w:r>
          </w:p>
          <w:p w:rsidR="008F59E0" w:rsidRPr="00DE21C8" w:rsidRDefault="008F59E0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F59E0" w:rsidRDefault="004354C6" w:rsidP="008F59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</w:t>
            </w:r>
            <w:r w:rsidR="006D5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ятие №35</w:t>
            </w:r>
          </w:p>
          <w:p w:rsidR="00C85978" w:rsidRDefault="008F59E0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85978"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игры вратаря</w:t>
            </w:r>
          </w:p>
          <w:p w:rsidR="008F59E0" w:rsidRPr="00DE21C8" w:rsidRDefault="008F59E0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Перемещение в воротах</w:t>
            </w:r>
          </w:p>
          <w:p w:rsidR="008F59E0" w:rsidRPr="00DE21C8" w:rsidRDefault="008F59E0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Стойка вратаря</w:t>
            </w:r>
          </w:p>
          <w:p w:rsidR="008F59E0" w:rsidRPr="00DE21C8" w:rsidRDefault="008F59E0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Ловля катящихся и </w:t>
            </w:r>
            <w:proofErr w:type="spellStart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низкокатящихся</w:t>
            </w:r>
            <w:proofErr w:type="spellEnd"/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мячей</w:t>
            </w:r>
          </w:p>
          <w:p w:rsidR="008F59E0" w:rsidRPr="00DE21C8" w:rsidRDefault="008F59E0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Отбивание мячей </w:t>
            </w:r>
          </w:p>
          <w:p w:rsidR="008F59E0" w:rsidRDefault="008F59E0" w:rsidP="008F59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Вбрасывание мяча.</w:t>
            </w:r>
          </w:p>
          <w:p w:rsidR="008F59E0" w:rsidRPr="00DE21C8" w:rsidRDefault="008F59E0" w:rsidP="008F59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8F59E0" w:rsidRPr="00DE21C8" w:rsidRDefault="008F59E0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F59E0" w:rsidRPr="00DE21C8" w:rsidRDefault="00F117F7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DE21C8" w:rsidTr="00F117F7">
        <w:tc>
          <w:tcPr>
            <w:tcW w:w="2956" w:type="dxa"/>
            <w:vMerge w:val="restart"/>
          </w:tcPr>
          <w:p w:rsidR="00D51EAA" w:rsidRPr="00DE21C8" w:rsidRDefault="00841876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7.4</w:t>
            </w:r>
            <w:r w:rsidR="00D51EAA"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D51EAA"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51EAA" w:rsidRPr="00DE21C8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Тактика защиты</w:t>
            </w:r>
          </w:p>
          <w:p w:rsidR="00D51EAA" w:rsidRPr="00DE21C8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Тактика нападения</w:t>
            </w:r>
          </w:p>
          <w:p w:rsidR="00D51EAA" w:rsidRPr="00DE21C8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D51EAA" w:rsidRDefault="006D5A94" w:rsidP="008F59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№36</w:t>
            </w:r>
          </w:p>
          <w:p w:rsidR="00D51EAA" w:rsidRDefault="00D51EAA" w:rsidP="008F59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DE21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Техника защиты, нападения</w:t>
            </w:r>
          </w:p>
          <w:p w:rsidR="00D51EAA" w:rsidRPr="00DE21C8" w:rsidRDefault="00D51EAA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Опека с мячом, без мяча</w:t>
            </w:r>
          </w:p>
          <w:p w:rsidR="00D51EAA" w:rsidRPr="00DE21C8" w:rsidRDefault="00D51EAA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Подстраховка</w:t>
            </w:r>
          </w:p>
          <w:p w:rsidR="00D51EAA" w:rsidRPr="00DE21C8" w:rsidRDefault="00D51EAA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Персональная оборона</w:t>
            </w:r>
          </w:p>
          <w:p w:rsidR="00D51EAA" w:rsidRPr="00DE21C8" w:rsidRDefault="00D51EAA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Зонная оборона</w:t>
            </w:r>
          </w:p>
          <w:p w:rsidR="00D51EAA" w:rsidRPr="00DE21C8" w:rsidRDefault="00D51EAA" w:rsidP="008F59E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Передачи, удары, ведения</w:t>
            </w:r>
          </w:p>
          <w:p w:rsidR="00D51EAA" w:rsidRDefault="00D51EAA" w:rsidP="008F59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групповых действий</w:t>
            </w:r>
          </w:p>
        </w:tc>
        <w:tc>
          <w:tcPr>
            <w:tcW w:w="1126" w:type="dxa"/>
            <w:vMerge w:val="restart"/>
          </w:tcPr>
          <w:p w:rsidR="00D51EAA" w:rsidRDefault="00D51EAA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51EAA" w:rsidRPr="00DE21C8" w:rsidRDefault="00D51EAA" w:rsidP="00D05F3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DE21C8" w:rsidTr="00F117F7">
        <w:tc>
          <w:tcPr>
            <w:tcW w:w="2956" w:type="dxa"/>
            <w:vMerge/>
          </w:tcPr>
          <w:p w:rsidR="00D51EAA" w:rsidRPr="00DE21C8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D51EAA" w:rsidRDefault="00D51EAA" w:rsidP="008F59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D51EAA" w:rsidRDefault="00D51EAA" w:rsidP="00D05F3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D51EAA" w:rsidRDefault="00D51EAA" w:rsidP="00D05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E21C8" w:rsidRPr="00DE21C8" w:rsidTr="00F117F7">
        <w:tc>
          <w:tcPr>
            <w:tcW w:w="11746" w:type="dxa"/>
            <w:gridSpan w:val="3"/>
          </w:tcPr>
          <w:p w:rsidR="00DE21C8" w:rsidRPr="00DE21C8" w:rsidRDefault="00960536" w:rsidP="00D05F3D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Итого по 2</w:t>
            </w:r>
            <w:r w:rsidR="00DE21C8" w:rsidRPr="00DE21C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семестру</w:t>
            </w:r>
          </w:p>
        </w:tc>
        <w:tc>
          <w:tcPr>
            <w:tcW w:w="1126" w:type="dxa"/>
          </w:tcPr>
          <w:p w:rsidR="00DE21C8" w:rsidRPr="00DE21C8" w:rsidRDefault="00341F94" w:rsidP="00D05F3D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40</w:t>
            </w:r>
          </w:p>
        </w:tc>
        <w:tc>
          <w:tcPr>
            <w:tcW w:w="1914" w:type="dxa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DE21C8" w:rsidTr="00F117F7">
        <w:tc>
          <w:tcPr>
            <w:tcW w:w="11746" w:type="dxa"/>
            <w:gridSpan w:val="3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Итоговая аттестация в форме дифференцированного зачета</w:t>
            </w:r>
          </w:p>
        </w:tc>
        <w:tc>
          <w:tcPr>
            <w:tcW w:w="1126" w:type="dxa"/>
          </w:tcPr>
          <w:p w:rsidR="00DE21C8" w:rsidRPr="00DE21C8" w:rsidRDefault="00DE21C8" w:rsidP="00D05F3D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DE21C8" w:rsidTr="00F117F7">
        <w:tc>
          <w:tcPr>
            <w:tcW w:w="11746" w:type="dxa"/>
            <w:gridSpan w:val="3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126" w:type="dxa"/>
          </w:tcPr>
          <w:p w:rsidR="00DE21C8" w:rsidRPr="00DE21C8" w:rsidRDefault="00DE21C8" w:rsidP="00D05F3D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E21C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7</w:t>
            </w:r>
            <w:r w:rsidR="007F267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DE21C8" w:rsidRDefault="00DE21C8" w:rsidP="00D05F3D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E21C8" w:rsidRPr="00FE5ACD" w:rsidRDefault="00DE21C8" w:rsidP="00DE21C8">
      <w:pPr>
        <w:rPr>
          <w:rFonts w:ascii="Calibri" w:eastAsia="Calibri" w:hAnsi="Calibri" w:cs="Times New Roman"/>
          <w:b/>
          <w:bCs/>
          <w:i/>
        </w:rPr>
      </w:pPr>
    </w:p>
    <w:p w:rsidR="00B76259" w:rsidRDefault="005C094B" w:rsidP="00945CFD">
      <w:pPr>
        <w:sectPr w:rsidR="00B76259" w:rsidSect="005C09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br w:type="page"/>
      </w:r>
    </w:p>
    <w:p w:rsidR="00B76259" w:rsidRDefault="00B76259" w:rsidP="00B7625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6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945CFD" w:rsidRPr="00BE64E1" w:rsidRDefault="00945CFD" w:rsidP="00B7625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945CFD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4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628" w:type="dxa"/>
            <w:shd w:val="clear" w:color="auto" w:fill="auto"/>
          </w:tcPr>
          <w:p w:rsidR="00B76259" w:rsidRPr="00945CFD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4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B76259" w:rsidRPr="00BE64E1" w:rsidTr="008E144A">
        <w:tc>
          <w:tcPr>
            <w:tcW w:w="9571" w:type="dxa"/>
            <w:gridSpan w:val="2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Теоретическая часть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Ведение. Физическая культура в общекультурной и профессиональной подготовке студентов СПО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современного состояния физической культуры и спорта. Умение обосновывать значение физической культуры для формирования личности профессионала, профилактики профзаболеваний. Знание оздоровительных систем физического воспитания. Владение информацией о Всероссийском </w:t>
            </w:r>
            <w:proofErr w:type="spellStart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физкультурноспортивном</w:t>
            </w:r>
            <w:proofErr w:type="spellEnd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комплексе «Готов к труду и обороне» (ГТО)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методики самостоятельных занятий физическими упражнениями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мотивации и стремления к самостоятельным занятиям. 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девушек. Знание основных принципов построения самостоятельных занятий и их гигиены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Самоконтроль, его основные методы, показатели и критерии оценки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 Использование знаний динамики работоспособности в учебном году и в период экзаменационной сессии. 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Физическая культура в профессиональной деятельности специалиста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социально-экономической необходимости специальной адаптивной и психофизической подготовки к труду. Умение использовать оздоровительные и профилированные методы физического воспитания при занятиях различными видами двигательной активности. 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</w:tr>
      <w:tr w:rsidR="00B76259" w:rsidRPr="00BE64E1" w:rsidTr="008E144A">
        <w:tc>
          <w:tcPr>
            <w:tcW w:w="9571" w:type="dxa"/>
            <w:gridSpan w:val="2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занятия</w:t>
            </w:r>
          </w:p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установки на психическое и физическое здоровье. Освоение методов профилактики профессиональных заболеваний. Овладение приемами </w:t>
            </w: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массажа и самомассажа, психорегулирующими упражнениями. 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</w:t>
            </w:r>
            <w:proofErr w:type="spellStart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 при работе за компьютером. 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B76259" w:rsidRPr="00BE64E1" w:rsidTr="008E144A">
        <w:tc>
          <w:tcPr>
            <w:tcW w:w="9571" w:type="dxa"/>
            <w:gridSpan w:val="2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Учебно-тренировочные занятия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Легкая атлетика. Кроссовая подготовка</w:t>
            </w:r>
          </w:p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м, эстафетный бег 4´ 100 м, 4´ 400 м; бега по прямой с различной скоростью, равномерного бега на дистанцию 2 000 м (девушки) и 3 000 м (юноши).</w:t>
            </w:r>
            <w:proofErr w:type="gramEnd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перекидной. Метание гранаты весом 500 г (девушки) </w:t>
            </w:r>
            <w:r w:rsidR="009C3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700 г (юноши)</w:t>
            </w:r>
            <w:proofErr w:type="gramStart"/>
            <w:r w:rsidR="009C3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дача контрольных нормативов</w:t>
            </w:r>
          </w:p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Лыжная подготовка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техникой лыжных ходов, перехода с одновременных лыжных ходов на </w:t>
            </w:r>
            <w:proofErr w:type="gramStart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Преодоление подъемов и препятствий; выполнение перехода с хода на ход в зависимости от условий дистанции и состояния лыжни. Сдача на оценку техники лыжных ходов. Умение разбираться в элементах тактики лыжных гонок: распределении сил, лидировании, обгоне, финишировании и др. Прохождение дистанции до 3 км (девушки) и 5 км (юноши). Знание правил соревнований, техники безопасности при занятиях лыжным спортом. Умение оказывать первую помощь при травмах и обморожениях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Гимнастика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 Выполнение комплексов упражнений вводной и производственной гимнастики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Спортивные игры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основных игровых элементов. Знание правил соревнований по избранному игровому виду спорта. Развитие координационных способностей, совершенствование ориентации в пространстве, скорости реакции, </w:t>
            </w: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дифференцировке пространственных, временных и силовых параметров движения. 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 Развитие волевых качеств, инициативности, самостоятельности. Умение выполнять технику игровых элементов на оценку. Участие в соревнованиях по избранному виду спорта. 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B76259" w:rsidRPr="00BE64E1" w:rsidTr="008E144A">
        <w:tc>
          <w:tcPr>
            <w:tcW w:w="2943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Атлетическая гимнастика, работа на тренажерах</w:t>
            </w:r>
          </w:p>
        </w:tc>
        <w:tc>
          <w:tcPr>
            <w:tcW w:w="6628" w:type="dxa"/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умение грамотно использовать современные методики дыхательной гимнастики. Осуществление контроля и самоконтроля за состоянием здоровья. Знание средств и методов при занятиях дыхательной гимнастикой. Заполнение дневника самоконтроля</w:t>
            </w:r>
          </w:p>
        </w:tc>
      </w:tr>
      <w:tr w:rsidR="00B76259" w:rsidRPr="00BE64E1" w:rsidTr="008E144A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</w:tcPr>
          <w:p w:rsidR="00B76259" w:rsidRPr="00BE64E1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спортивным мастерством в избранном виде спорта. Участие в соревнованиях. Умение осуществлять </w:t>
            </w:r>
            <w:proofErr w:type="gramStart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E6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здоровья (в динамике); умение оказывать первую медицинскую помощь при травмах. Соблюдение техники безопасности</w:t>
            </w:r>
          </w:p>
        </w:tc>
      </w:tr>
    </w:tbl>
    <w:p w:rsidR="005C094B" w:rsidRDefault="005C094B" w:rsidP="005C094B">
      <w:pPr>
        <w:spacing w:after="0" w:line="360" w:lineRule="auto"/>
        <w:jc w:val="both"/>
      </w:pPr>
    </w:p>
    <w:p w:rsidR="00B76259" w:rsidRPr="001479D3" w:rsidRDefault="00B76259" w:rsidP="00B762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9D3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:rsidR="00945CFD" w:rsidRDefault="00945CFD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6259" w:rsidRPr="00945CFD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35B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</w:t>
      </w:r>
      <w:r w:rsidRPr="00945CFD">
        <w:rPr>
          <w:rFonts w:ascii="Times New Roman" w:hAnsi="Times New Roman" w:cs="Times New Roman"/>
          <w:bCs/>
          <w:sz w:val="24"/>
          <w:szCs w:val="24"/>
        </w:rPr>
        <w:t>предполагает</w:t>
      </w:r>
      <w:r w:rsidR="002B16F4">
        <w:rPr>
          <w:rFonts w:ascii="Times New Roman" w:hAnsi="Times New Roman" w:cs="Times New Roman"/>
          <w:bCs/>
          <w:sz w:val="24"/>
          <w:szCs w:val="24"/>
        </w:rPr>
        <w:t xml:space="preserve"> наличие спортивного зала, тренажерного зала</w:t>
      </w:r>
      <w:r w:rsidRPr="00945CFD">
        <w:rPr>
          <w:rFonts w:ascii="Times New Roman" w:hAnsi="Times New Roman" w:cs="Times New Roman"/>
          <w:bCs/>
          <w:sz w:val="24"/>
          <w:szCs w:val="24"/>
        </w:rPr>
        <w:t xml:space="preserve">, открытый стадион широкого профиля с элементами полосы препятствий. </w:t>
      </w:r>
    </w:p>
    <w:p w:rsidR="00B76259" w:rsidRDefault="002B16F4" w:rsidP="00B762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Помещение Спортивного зала</w:t>
      </w:r>
      <w:r w:rsidR="00B76259">
        <w:rPr>
          <w:rFonts w:ascii="Times New Roman" w:hAnsi="Times New Roman" w:cs="Times New Roman"/>
          <w:sz w:val="24"/>
          <w:szCs w:val="24"/>
        </w:rPr>
        <w:t xml:space="preserve"> удовлетворяет требованиям Санитарно-эпидемиологических правил и нормативов (СанПиН 2.4.2 №178-02) и оснащено типовым оборудованием, указанных в настоящих требованиях, в том числе специализированной учебным оборудованием и средствами обучения, достаточными для выполнения требований к уровню подготовки обучающихся (письмо Министерства образования и науки РФ от 24 ноября 2011 года№ МД-1552/03 «Об оснащении общеобразовательных учреждении учебным и учебно-лабораторным оборудованием»).</w:t>
      </w:r>
      <w:proofErr w:type="gramEnd"/>
    </w:p>
    <w:p w:rsidR="00B76259" w:rsidRDefault="00B76259" w:rsidP="00B762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состав учебно-методического и материально-технического обеспечения программы учебной дисциплины «Физическая культура » входит: </w:t>
      </w:r>
    </w:p>
    <w:p w:rsidR="00B76259" w:rsidRPr="00403C43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403C43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403C43">
        <w:rPr>
          <w:rFonts w:ascii="Times New Roman" w:hAnsi="Times New Roman" w:cs="Times New Roman"/>
          <w:bCs/>
          <w:sz w:val="24"/>
          <w:szCs w:val="24"/>
        </w:rPr>
        <w:t>;</w:t>
      </w:r>
    </w:p>
    <w:p w:rsidR="00B76259" w:rsidRPr="00403C43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B76259" w:rsidRPr="00403C43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учебно-методический комплект по дисциплине;</w:t>
      </w:r>
    </w:p>
    <w:p w:rsidR="00B76259" w:rsidRPr="00403C43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беговая дорожка Т-307- 1</w:t>
      </w:r>
      <w:r w:rsidR="00B76259" w:rsidRPr="00403C43">
        <w:rPr>
          <w:rFonts w:ascii="Times New Roman" w:hAnsi="Times New Roman" w:cs="Times New Roman"/>
          <w:bCs/>
          <w:sz w:val="24"/>
          <w:szCs w:val="24"/>
        </w:rPr>
        <w:t>шт.;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велоэргометр - 2шт.;</w:t>
      </w:r>
    </w:p>
    <w:p w:rsidR="00B76259" w:rsidRPr="00403C43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9E4A69">
        <w:rPr>
          <w:rFonts w:ascii="Times New Roman" w:hAnsi="Times New Roman" w:cs="Times New Roman"/>
          <w:bCs/>
          <w:sz w:val="24"/>
          <w:szCs w:val="24"/>
        </w:rPr>
        <w:t>вибро</w:t>
      </w:r>
      <w:r>
        <w:rPr>
          <w:rFonts w:ascii="Times New Roman" w:hAnsi="Times New Roman" w:cs="Times New Roman"/>
          <w:bCs/>
          <w:sz w:val="24"/>
          <w:szCs w:val="24"/>
        </w:rPr>
        <w:t>массажёр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- 1</w:t>
      </w:r>
      <w:r w:rsidR="00B76259" w:rsidRPr="00403C43">
        <w:rPr>
          <w:rFonts w:ascii="Times New Roman" w:hAnsi="Times New Roman" w:cs="Times New Roman"/>
          <w:bCs/>
          <w:sz w:val="24"/>
          <w:szCs w:val="24"/>
        </w:rPr>
        <w:t>шт.;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скамья для жима;</w:t>
      </w:r>
    </w:p>
    <w:p w:rsidR="00B76259" w:rsidRPr="00403C43" w:rsidRDefault="009E4A6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 десятипозиционная станция</w:t>
      </w:r>
      <w:r w:rsidR="00B76259" w:rsidRPr="00403C43">
        <w:rPr>
          <w:rFonts w:ascii="Times New Roman" w:hAnsi="Times New Roman" w:cs="Times New Roman"/>
          <w:bCs/>
          <w:sz w:val="24"/>
          <w:szCs w:val="24"/>
        </w:rPr>
        <w:t>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гири;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мячи волейбольные;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мячи баскетбольные;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мячи футбольные;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ворота футбольные;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щиты баскетбольные;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сетка волейбольная;</w:t>
      </w:r>
    </w:p>
    <w:p w:rsidR="00B76259" w:rsidRPr="00403C4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403C43">
        <w:rPr>
          <w:rFonts w:ascii="Times New Roman" w:hAnsi="Times New Roman" w:cs="Times New Roman"/>
          <w:bCs/>
          <w:sz w:val="24"/>
          <w:szCs w:val="24"/>
        </w:rPr>
        <w:t>- информационные стенды.</w:t>
      </w:r>
    </w:p>
    <w:p w:rsidR="00B76259" w:rsidRPr="00276F72" w:rsidRDefault="00B76259" w:rsidP="00B762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процессе освоения программы учебной дисциплины «Физическая культура» обучающиеся имеют возможность доступа к спортивному оборудованию, так же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компьютерам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которых можно найти  электронный учебный материал.</w:t>
      </w:r>
    </w:p>
    <w:p w:rsidR="00945CFD" w:rsidRDefault="00B76259" w:rsidP="00945CFD">
      <w:pPr>
        <w:rPr>
          <w:rFonts w:ascii="Times New Roman" w:hAnsi="Times New Roman" w:cs="Times New Roman"/>
          <w:i/>
          <w:sz w:val="24"/>
          <w:szCs w:val="24"/>
        </w:rPr>
      </w:pPr>
      <w:r w:rsidRPr="00D111DA"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</w:p>
    <w:p w:rsidR="00945CFD" w:rsidRDefault="00945CF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B76259" w:rsidRDefault="00B76259" w:rsidP="00945C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РЕКОМЕНДУЕМАЯ ЛИТЕРАТУРА</w:t>
      </w:r>
    </w:p>
    <w:p w:rsidR="0059106C" w:rsidRDefault="00B76259" w:rsidP="0059106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07812">
        <w:rPr>
          <w:rFonts w:ascii="Times New Roman" w:hAnsi="Times New Roman" w:cs="Times New Roman"/>
          <w:b/>
          <w:i/>
          <w:sz w:val="24"/>
          <w:szCs w:val="24"/>
        </w:rPr>
        <w:t xml:space="preserve">Для студентов </w:t>
      </w:r>
    </w:p>
    <w:p w:rsidR="00B76259" w:rsidRPr="0059106C" w:rsidRDefault="00B76259" w:rsidP="0059106C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EC2667">
        <w:rPr>
          <w:rFonts w:ascii="Times New Roman" w:hAnsi="Times New Roman" w:cs="Times New Roman"/>
          <w:sz w:val="24"/>
          <w:szCs w:val="24"/>
        </w:rPr>
        <w:t>Бишаева</w:t>
      </w:r>
      <w:proofErr w:type="spellEnd"/>
      <w:r w:rsidRPr="00EC2667">
        <w:rPr>
          <w:rFonts w:ascii="Times New Roman" w:hAnsi="Times New Roman" w:cs="Times New Roman"/>
          <w:sz w:val="24"/>
          <w:szCs w:val="24"/>
        </w:rPr>
        <w:t xml:space="preserve"> А.А. Физическая культура: учебник для студентов профессиональных образовательных организаций, осваивающих профессии и специальностей СПО. - М., 20</w:t>
      </w:r>
      <w:r w:rsidR="00070D2C">
        <w:rPr>
          <w:rFonts w:ascii="Times New Roman" w:hAnsi="Times New Roman" w:cs="Times New Roman"/>
          <w:sz w:val="24"/>
          <w:szCs w:val="24"/>
        </w:rPr>
        <w:t>2</w:t>
      </w:r>
      <w:r w:rsidR="005A6EF4">
        <w:rPr>
          <w:rFonts w:ascii="Times New Roman" w:hAnsi="Times New Roman" w:cs="Times New Roman"/>
          <w:sz w:val="24"/>
          <w:szCs w:val="24"/>
        </w:rPr>
        <w:t>1</w:t>
      </w:r>
    </w:p>
    <w:p w:rsidR="00945CFD" w:rsidRDefault="00945CFD" w:rsidP="00945C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CFD">
        <w:rPr>
          <w:rFonts w:ascii="Times New Roman" w:hAnsi="Times New Roman" w:cs="Times New Roman"/>
          <w:sz w:val="24"/>
          <w:szCs w:val="24"/>
        </w:rPr>
        <w:t>Решетников, Н.В. Физическая культура [Текст]: учебное пособие для студентов средних профессиональных учебных заведений / Н.В. Решетников. - 9-е. – М.: ИД «Академия»,</w:t>
      </w:r>
      <w:r w:rsidRPr="00945CF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A6EF4">
        <w:rPr>
          <w:rFonts w:ascii="Times New Roman" w:hAnsi="Times New Roman" w:cs="Times New Roman"/>
          <w:sz w:val="24"/>
          <w:szCs w:val="24"/>
        </w:rPr>
        <w:t>2020</w:t>
      </w:r>
      <w:r w:rsidRPr="00945CFD">
        <w:rPr>
          <w:rFonts w:ascii="Times New Roman" w:hAnsi="Times New Roman" w:cs="Times New Roman"/>
          <w:sz w:val="24"/>
          <w:szCs w:val="24"/>
        </w:rPr>
        <w:t>.</w:t>
      </w:r>
    </w:p>
    <w:p w:rsidR="0059106C" w:rsidRPr="00945CFD" w:rsidRDefault="0059106C" w:rsidP="00945C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6259" w:rsidRPr="00507812" w:rsidRDefault="00B76259" w:rsidP="00945CF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07812">
        <w:rPr>
          <w:rFonts w:ascii="Times New Roman" w:hAnsi="Times New Roman" w:cs="Times New Roman"/>
          <w:b/>
          <w:i/>
          <w:sz w:val="24"/>
          <w:szCs w:val="24"/>
        </w:rPr>
        <w:t>Для преподавателей</w:t>
      </w:r>
    </w:p>
    <w:p w:rsidR="00B76259" w:rsidRPr="00E06EBC" w:rsidRDefault="00B76259" w:rsidP="00B76259">
      <w:pPr>
        <w:rPr>
          <w:rFonts w:ascii="Times New Roman" w:hAnsi="Times New Roman" w:cs="Times New Roman"/>
          <w:sz w:val="24"/>
          <w:szCs w:val="24"/>
        </w:rPr>
      </w:pPr>
      <w:r w:rsidRPr="00E06EBC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E06EBC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E06EBC">
        <w:rPr>
          <w:rFonts w:ascii="Times New Roman" w:hAnsi="Times New Roman" w:cs="Times New Roman"/>
          <w:sz w:val="24"/>
          <w:szCs w:val="24"/>
        </w:rPr>
        <w:t>. Закон от 29.12.2012 №</w:t>
      </w:r>
      <w:r>
        <w:rPr>
          <w:rFonts w:ascii="Times New Roman" w:hAnsi="Times New Roman" w:cs="Times New Roman"/>
          <w:sz w:val="24"/>
          <w:szCs w:val="24"/>
        </w:rPr>
        <w:t>с 273-ФЗ ( в ред. Федеральных законов от 07.05.2013 №99-ФЗ, от 07.06.2013 № 120-ФЗ</w:t>
      </w:r>
      <w:proofErr w:type="gramStart"/>
      <w:r>
        <w:rPr>
          <w:rFonts w:ascii="Times New Roman" w:hAnsi="Times New Roman" w:cs="Times New Roman"/>
          <w:sz w:val="24"/>
          <w:szCs w:val="24"/>
        </w:rPr>
        <w:t>,и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02.07.2013 №170-ФЗ, от 23.07.2013 № 203-ФЗ, от 25.11.2013 № 317- ФЗ, с изм., внесенными Федеральным законом от 04.06.2014 № 145-ФЗ, в ред. От 03.07.2016, с изм. от 19.12.2016)</w:t>
      </w:r>
    </w:p>
    <w:p w:rsidR="00B76259" w:rsidRPr="00E61FFB" w:rsidRDefault="00B76259" w:rsidP="00B76259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1FF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Дополнительные источники: </w:t>
      </w:r>
    </w:p>
    <w:p w:rsidR="00B76259" w:rsidRPr="00E61FFB" w:rsidRDefault="00B76259" w:rsidP="00B76259">
      <w:pPr>
        <w:widowControl w:val="0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61FFB">
        <w:rPr>
          <w:rFonts w:ascii="Times New Roman" w:hAnsi="Times New Roman" w:cs="Times New Roman"/>
          <w:color w:val="000000"/>
          <w:spacing w:val="-1"/>
          <w:sz w:val="24"/>
          <w:szCs w:val="24"/>
        </w:rPr>
        <w:t>1. Концепция долгосрочного социально-экономического развития Российской Федерации на период до 2020 года.</w:t>
      </w:r>
    </w:p>
    <w:p w:rsidR="00B76259" w:rsidRPr="00E61FFB" w:rsidRDefault="00B76259" w:rsidP="00B76259">
      <w:pPr>
        <w:widowControl w:val="0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61FFB">
        <w:rPr>
          <w:rFonts w:ascii="Times New Roman" w:hAnsi="Times New Roman" w:cs="Times New Roman"/>
          <w:color w:val="000000"/>
          <w:spacing w:val="-1"/>
          <w:sz w:val="24"/>
          <w:szCs w:val="24"/>
        </w:rPr>
        <w:t>2. Научно-методический жу</w:t>
      </w:r>
      <w:r w:rsidR="0059106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рнал «Физичес</w:t>
      </w:r>
      <w:r w:rsidR="005A6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кая культура и спорт», 2014-2023</w:t>
      </w:r>
      <w:r w:rsidRPr="00E61FFB">
        <w:rPr>
          <w:rFonts w:ascii="Times New Roman" w:hAnsi="Times New Roman" w:cs="Times New Roman"/>
          <w:color w:val="000000"/>
          <w:spacing w:val="-1"/>
          <w:sz w:val="24"/>
          <w:szCs w:val="24"/>
        </w:rPr>
        <w:t>гг.</w:t>
      </w:r>
    </w:p>
    <w:p w:rsidR="00B76259" w:rsidRPr="00E61F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61FFB">
        <w:rPr>
          <w:rFonts w:ascii="Times New Roman" w:hAnsi="Times New Roman" w:cs="Times New Roman"/>
          <w:b/>
          <w:bCs/>
          <w:i/>
          <w:sz w:val="24"/>
          <w:szCs w:val="24"/>
        </w:rPr>
        <w:t>Интернет – ресурсы:</w:t>
      </w:r>
    </w:p>
    <w:p w:rsidR="00B76259" w:rsidRPr="00E61F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FFB">
        <w:rPr>
          <w:rFonts w:ascii="Times New Roman" w:hAnsi="Times New Roman" w:cs="Times New Roman"/>
          <w:bCs/>
          <w:sz w:val="24"/>
          <w:szCs w:val="24"/>
        </w:rPr>
        <w:t xml:space="preserve">1. Всё для учителя физкультуры. – Режим доступа: </w:t>
      </w:r>
      <w:hyperlink r:id="rId9" w:history="1">
        <w:r w:rsidRPr="00E61FFB">
          <w:rPr>
            <w:rStyle w:val="ac"/>
            <w:rFonts w:ascii="Times New Roman" w:hAnsi="Times New Roman" w:cs="Times New Roman"/>
            <w:bCs/>
            <w:sz w:val="24"/>
            <w:szCs w:val="24"/>
          </w:rPr>
          <w:t>http://spo.1september.ru</w:t>
        </w:r>
      </w:hyperlink>
      <w:r w:rsidRPr="00E61F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B76259" w:rsidRPr="00E61FFB" w:rsidRDefault="00B76259" w:rsidP="00B76259">
      <w:pPr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E61FFB">
        <w:rPr>
          <w:rFonts w:ascii="Times New Roman" w:hAnsi="Times New Roman" w:cs="Times New Roman"/>
          <w:sz w:val="24"/>
          <w:szCs w:val="24"/>
        </w:rPr>
        <w:t>2. Методика организации и проведения занятий по «Физической</w:t>
      </w:r>
      <w:proofErr w:type="gramStart"/>
      <w:r w:rsidRPr="00E61F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1F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1FF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61FFB">
        <w:rPr>
          <w:rFonts w:ascii="Times New Roman" w:hAnsi="Times New Roman" w:cs="Times New Roman"/>
          <w:sz w:val="24"/>
          <w:szCs w:val="24"/>
        </w:rPr>
        <w:t xml:space="preserve">ультуре» для студентов отнесенных к специальной медицинской группе. – Режим доступа: </w:t>
      </w:r>
      <w:hyperlink r:id="rId10" w:history="1">
        <w:r w:rsidRPr="00E61FF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E61FFB">
          <w:rPr>
            <w:rStyle w:val="ac"/>
            <w:rFonts w:ascii="Times New Roman" w:hAnsi="Times New Roman" w:cs="Times New Roman"/>
            <w:sz w:val="24"/>
            <w:szCs w:val="24"/>
          </w:rPr>
          <w:t>.old.fgoupsk.ru/?</w:t>
        </w:r>
        <w:proofErr w:type="spellStart"/>
        <w:r w:rsidRPr="00E61FFB">
          <w:rPr>
            <w:rStyle w:val="ac"/>
            <w:rFonts w:ascii="Times New Roman" w:hAnsi="Times New Roman" w:cs="Times New Roman"/>
            <w:sz w:val="24"/>
            <w:szCs w:val="24"/>
          </w:rPr>
          <w:t>menu</w:t>
        </w:r>
        <w:proofErr w:type="spellEnd"/>
        <w:r w:rsidRPr="00E61FFB">
          <w:rPr>
            <w:rStyle w:val="ac"/>
            <w:rFonts w:ascii="Times New Roman" w:hAnsi="Times New Roman" w:cs="Times New Roman"/>
            <w:sz w:val="24"/>
            <w:szCs w:val="24"/>
          </w:rPr>
          <w:t>=3&amp;teme=pp.inc</w:t>
        </w:r>
      </w:hyperlink>
      <w:r w:rsidRPr="00E61FF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76259" w:rsidRPr="00E61FFB" w:rsidRDefault="00B76259" w:rsidP="00B76259">
      <w:pPr>
        <w:jc w:val="both"/>
        <w:rPr>
          <w:rFonts w:ascii="Times New Roman" w:hAnsi="Times New Roman" w:cs="Times New Roman"/>
          <w:sz w:val="24"/>
          <w:szCs w:val="24"/>
        </w:rPr>
      </w:pPr>
      <w:r w:rsidRPr="00E61FFB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E61FFB">
        <w:rPr>
          <w:rFonts w:ascii="Times New Roman" w:hAnsi="Times New Roman" w:cs="Times New Roman"/>
          <w:sz w:val="24"/>
          <w:szCs w:val="24"/>
        </w:rPr>
        <w:t>Основы методики занятий физкультурными  упражнениями</w:t>
      </w:r>
      <w:proofErr w:type="gramStart"/>
      <w:r w:rsidRPr="00E61FFB">
        <w:rPr>
          <w:rFonts w:ascii="Times New Roman" w:hAnsi="Times New Roman" w:cs="Times New Roman"/>
          <w:sz w:val="24"/>
          <w:szCs w:val="24"/>
        </w:rPr>
        <w:t>.–</w:t>
      </w:r>
      <w:proofErr w:type="gramEnd"/>
      <w:r w:rsidRPr="00E61FFB">
        <w:rPr>
          <w:rFonts w:ascii="Times New Roman" w:hAnsi="Times New Roman" w:cs="Times New Roman"/>
          <w:sz w:val="24"/>
          <w:szCs w:val="24"/>
        </w:rPr>
        <w:t>Режим доступа:</w:t>
      </w:r>
    </w:p>
    <w:p w:rsidR="00B76259" w:rsidRPr="00E61FFB" w:rsidRDefault="00B76259" w:rsidP="00B76259">
      <w:pPr>
        <w:jc w:val="both"/>
        <w:rPr>
          <w:rFonts w:ascii="Times New Roman" w:hAnsi="Times New Roman" w:cs="Times New Roman"/>
          <w:sz w:val="24"/>
          <w:szCs w:val="24"/>
        </w:rPr>
      </w:pPr>
      <w:r w:rsidRPr="00E61FFB">
        <w:rPr>
          <w:rFonts w:ascii="Times New Roman" w:hAnsi="Times New Roman" w:cs="Times New Roman"/>
          <w:sz w:val="24"/>
          <w:szCs w:val="24"/>
        </w:rPr>
        <w:t xml:space="preserve">  </w:t>
      </w:r>
      <w:hyperlink r:id="rId11" w:history="1">
        <w:r w:rsidRPr="00E61FFB">
          <w:rPr>
            <w:rStyle w:val="ac"/>
            <w:rFonts w:ascii="Times New Roman" w:hAnsi="Times New Roman" w:cs="Times New Roman"/>
            <w:sz w:val="24"/>
            <w:szCs w:val="24"/>
          </w:rPr>
          <w:t>www.ostu.ru/institutes/iev/arhiv/ref32.htm</w:t>
        </w:r>
      </w:hyperlink>
      <w:r w:rsidRPr="00E61FFB">
        <w:rPr>
          <w:rFonts w:ascii="Times New Roman" w:hAnsi="Times New Roman" w:cs="Times New Roman"/>
          <w:sz w:val="24"/>
          <w:szCs w:val="24"/>
        </w:rPr>
        <w:t>;</w:t>
      </w:r>
    </w:p>
    <w:p w:rsidR="00B76259" w:rsidRPr="00E61F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FFB">
        <w:rPr>
          <w:rFonts w:ascii="Times New Roman" w:hAnsi="Times New Roman" w:cs="Times New Roman"/>
          <w:bCs/>
          <w:sz w:val="24"/>
          <w:szCs w:val="24"/>
        </w:rPr>
        <w:t xml:space="preserve">4.Сеть творческих учителей. Сообщество учителей физической культуры. – Режим доступа: </w:t>
      </w:r>
      <w:hyperlink r:id="rId12" w:history="1">
        <w:r w:rsidRPr="00E61FFB">
          <w:rPr>
            <w:rStyle w:val="ac"/>
            <w:rFonts w:ascii="Times New Roman" w:hAnsi="Times New Roman" w:cs="Times New Roman"/>
            <w:bCs/>
            <w:sz w:val="24"/>
            <w:szCs w:val="24"/>
          </w:rPr>
          <w:t>http://www.it-n.ru/communities.aspx?cat_no=22924&amp;tmpl=com</w:t>
        </w:r>
      </w:hyperlink>
      <w:r w:rsidRPr="00E61FF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B76259" w:rsidRPr="00E61FFB" w:rsidRDefault="00B76259" w:rsidP="00B76259">
      <w:pPr>
        <w:rPr>
          <w:rStyle w:val="b-serp-url"/>
          <w:rFonts w:ascii="Times New Roman" w:hAnsi="Times New Roman" w:cs="Times New Roman"/>
          <w:sz w:val="24"/>
          <w:szCs w:val="24"/>
        </w:rPr>
      </w:pPr>
      <w:r w:rsidRPr="00E61FFB">
        <w:rPr>
          <w:rFonts w:ascii="Times New Roman" w:hAnsi="Times New Roman" w:cs="Times New Roman"/>
          <w:sz w:val="24"/>
          <w:szCs w:val="24"/>
        </w:rPr>
        <w:t xml:space="preserve">6. Физическое воспитание в средних специальных учебных заведениях. – Режим доступа:  </w:t>
      </w:r>
      <w:hyperlink r:id="rId13" w:history="1">
        <w:r w:rsidRPr="00E61FF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E61FFB">
          <w:rPr>
            <w:rStyle w:val="ac"/>
            <w:rFonts w:ascii="Times New Roman" w:hAnsi="Times New Roman" w:cs="Times New Roman"/>
            <w:sz w:val="24"/>
            <w:szCs w:val="24"/>
          </w:rPr>
          <w:t>.know.su/link_8537_21.html</w:t>
        </w:r>
      </w:hyperlink>
      <w:r w:rsidRPr="00E61FFB">
        <w:rPr>
          <w:rStyle w:val="b-serp-urlitem"/>
          <w:rFonts w:ascii="Times New Roman" w:hAnsi="Times New Roman" w:cs="Times New Roman"/>
          <w:sz w:val="24"/>
          <w:szCs w:val="24"/>
        </w:rPr>
        <w:t xml:space="preserve">; </w:t>
      </w:r>
      <w:r w:rsidRPr="00E61FFB">
        <w:rPr>
          <w:rStyle w:val="b-serp-url"/>
          <w:rFonts w:ascii="Times New Roman" w:hAnsi="Times New Roman" w:cs="Times New Roman"/>
          <w:sz w:val="24"/>
          <w:szCs w:val="24"/>
        </w:rPr>
        <w:t xml:space="preserve"> </w:t>
      </w:r>
    </w:p>
    <w:p w:rsidR="00881681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1FFB">
        <w:rPr>
          <w:rFonts w:ascii="Times New Roman" w:hAnsi="Times New Roman" w:cs="Times New Roman"/>
          <w:sz w:val="24"/>
          <w:szCs w:val="24"/>
        </w:rPr>
        <w:t xml:space="preserve">7.Физическая культура в средних специальных учебных заведениях. Режим доступа: </w:t>
      </w:r>
      <w:hyperlink r:id="rId14" w:history="1">
        <w:r w:rsidRPr="00E61FF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E61FFB">
          <w:rPr>
            <w:rStyle w:val="ac"/>
            <w:rFonts w:ascii="Times New Roman" w:hAnsi="Times New Roman" w:cs="Times New Roman"/>
            <w:sz w:val="24"/>
            <w:szCs w:val="24"/>
          </w:rPr>
          <w:t>.otherreferats.allbest.ru</w:t>
        </w:r>
      </w:hyperlink>
      <w:r w:rsidRPr="00E61F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6259" w:rsidRPr="00E61FFB" w:rsidRDefault="00881681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B76259" w:rsidRPr="00E61FF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Российская электронная школа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tgtFrame="_blank" w:history="1">
        <w:r>
          <w:rPr>
            <w:rStyle w:val="ac"/>
            <w:b/>
            <w:bCs/>
          </w:rPr>
          <w:t>resh.edu.ru</w:t>
        </w:r>
      </w:hyperlink>
    </w:p>
    <w:p w:rsidR="00B76259" w:rsidRDefault="00B76259" w:rsidP="00B7625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9106C" w:rsidRPr="00450B62" w:rsidRDefault="0059106C" w:rsidP="00B7625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960D1" w:rsidRDefault="00C960D1" w:rsidP="00B762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259" w:rsidRPr="0012576D" w:rsidRDefault="00B76259" w:rsidP="00B762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76D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Pr="0012576D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B76259" w:rsidRPr="008642AD" w:rsidTr="008E144A">
        <w:trPr>
          <w:jc w:val="center"/>
        </w:trPr>
        <w:tc>
          <w:tcPr>
            <w:tcW w:w="5080" w:type="dxa"/>
            <w:vAlign w:val="center"/>
          </w:tcPr>
          <w:p w:rsidR="00B76259" w:rsidRPr="008642AD" w:rsidRDefault="00B76259" w:rsidP="008E1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76259" w:rsidRPr="008642AD" w:rsidRDefault="00B76259" w:rsidP="008E1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76259" w:rsidRPr="008642AD" w:rsidRDefault="00B76259" w:rsidP="008E1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76259" w:rsidRPr="008642AD" w:rsidTr="008E144A">
        <w:trPr>
          <w:jc w:val="center"/>
        </w:trPr>
        <w:tc>
          <w:tcPr>
            <w:tcW w:w="5080" w:type="dxa"/>
          </w:tcPr>
          <w:p w:rsidR="00B76259" w:rsidRPr="008642AD" w:rsidRDefault="00B76259" w:rsidP="008E14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2A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B76259" w:rsidRPr="008642AD" w:rsidRDefault="00B76259" w:rsidP="008E14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2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76259" w:rsidRPr="008642AD" w:rsidTr="008E144A">
        <w:trPr>
          <w:trHeight w:val="6899"/>
          <w:jc w:val="center"/>
        </w:trPr>
        <w:tc>
          <w:tcPr>
            <w:tcW w:w="5080" w:type="dxa"/>
          </w:tcPr>
          <w:p w:rsidR="00B76259" w:rsidRPr="008642AD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индивидуально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подобр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анные комплексы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адаптивной</w:t>
            </w:r>
          </w:p>
          <w:p w:rsidR="00B76259" w:rsidRPr="008642AD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(лечебной) физической композиции ритмической гимнастики, комплексы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упражнений атлетической гимнастики;</w:t>
            </w:r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простейшие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самомассажа и релаксации;</w:t>
            </w:r>
          </w:p>
          <w:p w:rsidR="00B76259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-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одить самоконтроль при занятиях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упражнениями;</w:t>
            </w:r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преодолевать искусственные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естественные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препятствия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зованием разнообразных способов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передвижения;</w:t>
            </w:r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выполнять приемы защиты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 xml:space="preserve">самообороны, страховки и </w:t>
            </w:r>
            <w:proofErr w:type="spellStart"/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- осуществлять творческое сотрудничество</w:t>
            </w:r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коллективных формах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культурой;</w:t>
            </w:r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контрольные нормативы, предусмотренные государственным стандартом по легкой атлетике,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гимнастике,</w:t>
            </w:r>
          </w:p>
          <w:p w:rsidR="00B76259" w:rsidRPr="005561F0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волейболу, баскетболу  и лыжам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етствующей тренировке, с учетом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ояния здоровья и функциональных </w:t>
            </w:r>
            <w:r w:rsidRPr="005E6C9C">
              <w:rPr>
                <w:rFonts w:ascii="Times New Roman" w:hAnsi="Times New Roman" w:cs="Times New Roman"/>
                <w:sz w:val="24"/>
                <w:szCs w:val="24"/>
              </w:rPr>
              <w:t>возможностей своего организма.</w:t>
            </w:r>
          </w:p>
        </w:tc>
        <w:tc>
          <w:tcPr>
            <w:tcW w:w="4860" w:type="dxa"/>
          </w:tcPr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Входной контроль: сдача </w:t>
            </w:r>
            <w:proofErr w:type="gramStart"/>
            <w:r w:rsidRPr="005E6C9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C9C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нормативов</w:t>
            </w:r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Текущий контроль: сдача </w:t>
            </w:r>
            <w:proofErr w:type="gramStart"/>
            <w:r w:rsidRPr="005E6C9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5E6C9C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нормативов, </w:t>
            </w:r>
            <w:r w:rsidRPr="005E6C9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6C9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</w:p>
          <w:p w:rsidR="00B76259" w:rsidRPr="008642AD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C9C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упражнений.</w:t>
            </w:r>
          </w:p>
        </w:tc>
      </w:tr>
      <w:tr w:rsidR="00B76259" w:rsidRPr="008642AD" w:rsidTr="008E144A">
        <w:trPr>
          <w:trHeight w:val="375"/>
          <w:jc w:val="center"/>
        </w:trPr>
        <w:tc>
          <w:tcPr>
            <w:tcW w:w="5080" w:type="dxa"/>
          </w:tcPr>
          <w:p w:rsidR="00B76259" w:rsidRPr="008642AD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</w:tcPr>
          <w:p w:rsidR="00B76259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259" w:rsidRPr="008642AD" w:rsidTr="008E144A">
        <w:trPr>
          <w:trHeight w:val="3108"/>
          <w:jc w:val="center"/>
        </w:trPr>
        <w:tc>
          <w:tcPr>
            <w:tcW w:w="5080" w:type="dxa"/>
          </w:tcPr>
          <w:p w:rsidR="00B76259" w:rsidRPr="005561F0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</w:t>
            </w:r>
          </w:p>
          <w:p w:rsidR="00B76259" w:rsidRPr="005561F0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здоровья, профилактику профессиональных заболеваний и вредных привычек</w:t>
            </w:r>
          </w:p>
          <w:p w:rsidR="00B76259" w:rsidRPr="005561F0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и увеличение продолжительности жизни;</w:t>
            </w:r>
          </w:p>
          <w:p w:rsidR="00B76259" w:rsidRPr="005561F0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- способы контроля и оценки физического</w:t>
            </w:r>
          </w:p>
          <w:p w:rsidR="00B76259" w:rsidRPr="005561F0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и физической подготовленности;</w:t>
            </w:r>
          </w:p>
          <w:p w:rsidR="00B76259" w:rsidRPr="005561F0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 способы планирования систем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ндивидуальных занятий физическими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</w:t>
            </w: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пражнениями различной целевой</w:t>
            </w:r>
          </w:p>
          <w:p w:rsidR="00B76259" w:rsidRPr="008642AD" w:rsidRDefault="00B76259" w:rsidP="008E14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направленности.</w:t>
            </w:r>
          </w:p>
        </w:tc>
        <w:tc>
          <w:tcPr>
            <w:tcW w:w="4860" w:type="dxa"/>
          </w:tcPr>
          <w:p w:rsidR="00B76259" w:rsidRPr="005561F0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контроль: тестирование</w:t>
            </w:r>
          </w:p>
          <w:p w:rsidR="00B76259" w:rsidRDefault="00B76259" w:rsidP="008E14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1F0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 беседа, тестирование.</w:t>
            </w:r>
          </w:p>
        </w:tc>
      </w:tr>
    </w:tbl>
    <w:p w:rsidR="00B76259" w:rsidRDefault="00B76259" w:rsidP="00B762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знаний, умений и навыков по результатам текущего контроля производится в соответствии с универсальной шкалой (таблица).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6259" w:rsidTr="008E144A">
        <w:trPr>
          <w:jc w:val="center"/>
        </w:trPr>
        <w:tc>
          <w:tcPr>
            <w:tcW w:w="3190" w:type="dxa"/>
            <w:vMerge w:val="restart"/>
          </w:tcPr>
          <w:p w:rsidR="00B76259" w:rsidRPr="008642AD" w:rsidRDefault="00B76259" w:rsidP="008E14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2A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резу</w:t>
            </w:r>
            <w:r w:rsidR="00512D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льтативности </w:t>
            </w:r>
          </w:p>
        </w:tc>
        <w:tc>
          <w:tcPr>
            <w:tcW w:w="6381" w:type="dxa"/>
            <w:gridSpan w:val="2"/>
          </w:tcPr>
          <w:p w:rsidR="00B76259" w:rsidRPr="008642AD" w:rsidRDefault="00B76259" w:rsidP="008E14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2A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76259" w:rsidTr="008E144A">
        <w:trPr>
          <w:jc w:val="center"/>
        </w:trPr>
        <w:tc>
          <w:tcPr>
            <w:tcW w:w="3190" w:type="dxa"/>
            <w:vMerge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B76259" w:rsidRDefault="00512D66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3191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B76259" w:rsidTr="008E144A">
        <w:trPr>
          <w:jc w:val="center"/>
        </w:trPr>
        <w:tc>
          <w:tcPr>
            <w:tcW w:w="3190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90÷100</w:t>
            </w:r>
          </w:p>
        </w:tc>
        <w:tc>
          <w:tcPr>
            <w:tcW w:w="3190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B76259" w:rsidTr="008E144A">
        <w:trPr>
          <w:jc w:val="center"/>
        </w:trPr>
        <w:tc>
          <w:tcPr>
            <w:tcW w:w="3190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80÷89</w:t>
            </w:r>
          </w:p>
        </w:tc>
        <w:tc>
          <w:tcPr>
            <w:tcW w:w="3190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B76259" w:rsidTr="008E144A">
        <w:trPr>
          <w:jc w:val="center"/>
        </w:trPr>
        <w:tc>
          <w:tcPr>
            <w:tcW w:w="3190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70÷79</w:t>
            </w:r>
          </w:p>
        </w:tc>
        <w:tc>
          <w:tcPr>
            <w:tcW w:w="3190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B76259" w:rsidTr="008E144A">
        <w:trPr>
          <w:jc w:val="center"/>
        </w:trPr>
        <w:tc>
          <w:tcPr>
            <w:tcW w:w="3190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3190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B76259" w:rsidRDefault="00B76259" w:rsidP="008E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5C094B" w:rsidRPr="005C094B" w:rsidRDefault="005C094B" w:rsidP="00C960D1">
      <w:pPr>
        <w:jc w:val="both"/>
      </w:pPr>
    </w:p>
    <w:sectPr w:rsidR="005C094B" w:rsidRPr="005C094B" w:rsidSect="00B7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975" w:rsidRDefault="00A14975" w:rsidP="005C094B">
      <w:pPr>
        <w:spacing w:after="0" w:line="240" w:lineRule="auto"/>
      </w:pPr>
      <w:r>
        <w:separator/>
      </w:r>
    </w:p>
  </w:endnote>
  <w:endnote w:type="continuationSeparator" w:id="0">
    <w:p w:rsidR="00A14975" w:rsidRDefault="00A14975" w:rsidP="005C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975" w:rsidRDefault="00A14975" w:rsidP="005C094B">
      <w:pPr>
        <w:spacing w:after="0" w:line="240" w:lineRule="auto"/>
      </w:pPr>
      <w:r>
        <w:separator/>
      </w:r>
    </w:p>
  </w:footnote>
  <w:footnote w:type="continuationSeparator" w:id="0">
    <w:p w:rsidR="00A14975" w:rsidRDefault="00A14975" w:rsidP="005C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5E62"/>
    <w:multiLevelType w:val="hybridMultilevel"/>
    <w:tmpl w:val="268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64DD"/>
    <w:multiLevelType w:val="hybridMultilevel"/>
    <w:tmpl w:val="6E70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C786B"/>
    <w:multiLevelType w:val="hybridMultilevel"/>
    <w:tmpl w:val="13F03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124A2"/>
    <w:multiLevelType w:val="hybridMultilevel"/>
    <w:tmpl w:val="5E48513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C10403"/>
    <w:multiLevelType w:val="hybridMultilevel"/>
    <w:tmpl w:val="561C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E3AF5"/>
    <w:multiLevelType w:val="hybridMultilevel"/>
    <w:tmpl w:val="27568200"/>
    <w:lvl w:ilvl="0" w:tplc="D53034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DB715E"/>
    <w:multiLevelType w:val="hybridMultilevel"/>
    <w:tmpl w:val="2276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63423"/>
    <w:multiLevelType w:val="hybridMultilevel"/>
    <w:tmpl w:val="C64A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F2C8C"/>
    <w:multiLevelType w:val="hybridMultilevel"/>
    <w:tmpl w:val="9C9C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33"/>
    <w:rsid w:val="0002619D"/>
    <w:rsid w:val="00064B60"/>
    <w:rsid w:val="00066C39"/>
    <w:rsid w:val="00070621"/>
    <w:rsid w:val="00070D2C"/>
    <w:rsid w:val="00081ABC"/>
    <w:rsid w:val="00085638"/>
    <w:rsid w:val="00127251"/>
    <w:rsid w:val="001731A5"/>
    <w:rsid w:val="00175C14"/>
    <w:rsid w:val="001922E2"/>
    <w:rsid w:val="001A4D77"/>
    <w:rsid w:val="001A6D91"/>
    <w:rsid w:val="001D45D7"/>
    <w:rsid w:val="001E2826"/>
    <w:rsid w:val="0020734E"/>
    <w:rsid w:val="00212A46"/>
    <w:rsid w:val="00213AA3"/>
    <w:rsid w:val="00227F77"/>
    <w:rsid w:val="00236FDB"/>
    <w:rsid w:val="002458C0"/>
    <w:rsid w:val="00246EEF"/>
    <w:rsid w:val="0027262D"/>
    <w:rsid w:val="00272BE0"/>
    <w:rsid w:val="002B16F4"/>
    <w:rsid w:val="002C7D9E"/>
    <w:rsid w:val="002D0AF2"/>
    <w:rsid w:val="002F6059"/>
    <w:rsid w:val="0032357D"/>
    <w:rsid w:val="00341F94"/>
    <w:rsid w:val="003518DC"/>
    <w:rsid w:val="00362054"/>
    <w:rsid w:val="00364AE6"/>
    <w:rsid w:val="00391719"/>
    <w:rsid w:val="00427CCE"/>
    <w:rsid w:val="004354C6"/>
    <w:rsid w:val="004473DC"/>
    <w:rsid w:val="00462FDB"/>
    <w:rsid w:val="004665CE"/>
    <w:rsid w:val="0049260E"/>
    <w:rsid w:val="004C187B"/>
    <w:rsid w:val="004D6A33"/>
    <w:rsid w:val="00510E47"/>
    <w:rsid w:val="00512D66"/>
    <w:rsid w:val="005341BA"/>
    <w:rsid w:val="00577733"/>
    <w:rsid w:val="0059106C"/>
    <w:rsid w:val="005A1384"/>
    <w:rsid w:val="005A1F0A"/>
    <w:rsid w:val="005A6EF4"/>
    <w:rsid w:val="005C094B"/>
    <w:rsid w:val="005D6D37"/>
    <w:rsid w:val="005E1F10"/>
    <w:rsid w:val="00620CE1"/>
    <w:rsid w:val="0064773D"/>
    <w:rsid w:val="00655A8E"/>
    <w:rsid w:val="00680B0E"/>
    <w:rsid w:val="00685267"/>
    <w:rsid w:val="0069018A"/>
    <w:rsid w:val="00695EC4"/>
    <w:rsid w:val="006B6F54"/>
    <w:rsid w:val="006D1FF4"/>
    <w:rsid w:val="006D5A94"/>
    <w:rsid w:val="00704175"/>
    <w:rsid w:val="007257E1"/>
    <w:rsid w:val="007529E9"/>
    <w:rsid w:val="00762A83"/>
    <w:rsid w:val="0078192E"/>
    <w:rsid w:val="00790F8D"/>
    <w:rsid w:val="00794324"/>
    <w:rsid w:val="007A0765"/>
    <w:rsid w:val="007A2357"/>
    <w:rsid w:val="007B71E6"/>
    <w:rsid w:val="007C43FD"/>
    <w:rsid w:val="007F0BD3"/>
    <w:rsid w:val="007F267A"/>
    <w:rsid w:val="00817997"/>
    <w:rsid w:val="00821AD2"/>
    <w:rsid w:val="00841876"/>
    <w:rsid w:val="00851AF5"/>
    <w:rsid w:val="00875F07"/>
    <w:rsid w:val="00881681"/>
    <w:rsid w:val="00887561"/>
    <w:rsid w:val="00894AC4"/>
    <w:rsid w:val="008E05DF"/>
    <w:rsid w:val="008E144A"/>
    <w:rsid w:val="008E360E"/>
    <w:rsid w:val="008F20D3"/>
    <w:rsid w:val="008F59E0"/>
    <w:rsid w:val="008F7CAB"/>
    <w:rsid w:val="00904788"/>
    <w:rsid w:val="009351CD"/>
    <w:rsid w:val="009413D8"/>
    <w:rsid w:val="00945CFD"/>
    <w:rsid w:val="00960536"/>
    <w:rsid w:val="009A72D9"/>
    <w:rsid w:val="009B65D3"/>
    <w:rsid w:val="009C37B9"/>
    <w:rsid w:val="009E4A69"/>
    <w:rsid w:val="009F482E"/>
    <w:rsid w:val="00A01573"/>
    <w:rsid w:val="00A14975"/>
    <w:rsid w:val="00A64560"/>
    <w:rsid w:val="00A679FA"/>
    <w:rsid w:val="00AA2146"/>
    <w:rsid w:val="00AA7025"/>
    <w:rsid w:val="00AA73AC"/>
    <w:rsid w:val="00AC4187"/>
    <w:rsid w:val="00AC4292"/>
    <w:rsid w:val="00AC68D9"/>
    <w:rsid w:val="00AD41D8"/>
    <w:rsid w:val="00AE2551"/>
    <w:rsid w:val="00B232BC"/>
    <w:rsid w:val="00B249BD"/>
    <w:rsid w:val="00B249BF"/>
    <w:rsid w:val="00B5535E"/>
    <w:rsid w:val="00B76259"/>
    <w:rsid w:val="00B91742"/>
    <w:rsid w:val="00BA54DF"/>
    <w:rsid w:val="00BA6E4E"/>
    <w:rsid w:val="00BB1030"/>
    <w:rsid w:val="00BB7021"/>
    <w:rsid w:val="00BC3A03"/>
    <w:rsid w:val="00BC4B1C"/>
    <w:rsid w:val="00C11A90"/>
    <w:rsid w:val="00C20275"/>
    <w:rsid w:val="00C47BF9"/>
    <w:rsid w:val="00C6335D"/>
    <w:rsid w:val="00C85978"/>
    <w:rsid w:val="00C87808"/>
    <w:rsid w:val="00C960D1"/>
    <w:rsid w:val="00CD6F26"/>
    <w:rsid w:val="00D05F3D"/>
    <w:rsid w:val="00D432EE"/>
    <w:rsid w:val="00D4370D"/>
    <w:rsid w:val="00D51EAA"/>
    <w:rsid w:val="00D832E2"/>
    <w:rsid w:val="00DA2444"/>
    <w:rsid w:val="00DA4848"/>
    <w:rsid w:val="00DA57CC"/>
    <w:rsid w:val="00DE21C8"/>
    <w:rsid w:val="00E26436"/>
    <w:rsid w:val="00E52F2C"/>
    <w:rsid w:val="00E62766"/>
    <w:rsid w:val="00E63202"/>
    <w:rsid w:val="00EC41E1"/>
    <w:rsid w:val="00EE13BF"/>
    <w:rsid w:val="00EF0733"/>
    <w:rsid w:val="00F117F7"/>
    <w:rsid w:val="00F34DC3"/>
    <w:rsid w:val="00F4494E"/>
    <w:rsid w:val="00F679CF"/>
    <w:rsid w:val="00F8599B"/>
    <w:rsid w:val="00F95C3D"/>
    <w:rsid w:val="00F96454"/>
    <w:rsid w:val="00F97D7A"/>
    <w:rsid w:val="00FA4AD3"/>
    <w:rsid w:val="00FC3388"/>
    <w:rsid w:val="00FE4005"/>
    <w:rsid w:val="00FE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94B"/>
    <w:pPr>
      <w:spacing w:after="0" w:line="240" w:lineRule="auto"/>
    </w:pPr>
  </w:style>
  <w:style w:type="table" w:customStyle="1" w:styleId="11">
    <w:name w:val="Сетка таблицы11"/>
    <w:basedOn w:val="a1"/>
    <w:next w:val="a4"/>
    <w:uiPriority w:val="59"/>
    <w:rsid w:val="005C09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94B"/>
  </w:style>
  <w:style w:type="paragraph" w:styleId="a7">
    <w:name w:val="footer"/>
    <w:basedOn w:val="a"/>
    <w:link w:val="a8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94B"/>
  </w:style>
  <w:style w:type="paragraph" w:styleId="a9">
    <w:name w:val="List Paragraph"/>
    <w:basedOn w:val="a"/>
    <w:uiPriority w:val="99"/>
    <w:qFormat/>
    <w:rsid w:val="005C094B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5C09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094B"/>
  </w:style>
  <w:style w:type="table" w:customStyle="1" w:styleId="4">
    <w:name w:val="Сетка таблицы4"/>
    <w:basedOn w:val="a1"/>
    <w:next w:val="a4"/>
    <w:uiPriority w:val="59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C094B"/>
    <w:pPr>
      <w:widowControl w:val="0"/>
      <w:autoSpaceDE w:val="0"/>
      <w:autoSpaceDN w:val="0"/>
      <w:spacing w:before="4" w:after="0" w:line="240" w:lineRule="auto"/>
      <w:ind w:left="1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C0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94B"/>
  </w:style>
  <w:style w:type="character" w:styleId="ac">
    <w:name w:val="Hyperlink"/>
    <w:basedOn w:val="a0"/>
    <w:uiPriority w:val="99"/>
    <w:semiHidden/>
    <w:unhideWhenUsed/>
    <w:rsid w:val="00B76259"/>
    <w:rPr>
      <w:color w:val="0000FF"/>
      <w:u w:val="single"/>
    </w:rPr>
  </w:style>
  <w:style w:type="character" w:customStyle="1" w:styleId="b-serp-url">
    <w:name w:val="b-serp-url"/>
    <w:basedOn w:val="a0"/>
    <w:rsid w:val="00B76259"/>
  </w:style>
  <w:style w:type="character" w:customStyle="1" w:styleId="b-serp-urlitem">
    <w:name w:val="b-serp-url__item"/>
    <w:basedOn w:val="a0"/>
    <w:rsid w:val="00B7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now.su/link_8537_2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-n.ru/communities.aspx?cat_no=22924&amp;tmpl=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institutes/iev/arhiv/ref32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?ysclid=lj3razidkn311345249" TargetMode="External"/><Relationship Id="rId10" Type="http://schemas.openxmlformats.org/officeDocument/2006/relationships/hyperlink" Target="http://www.old.fgoupsk.ru/?menu=3&amp;teme=pp.in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.1september.ru" TargetMode="External"/><Relationship Id="rId14" Type="http://schemas.openxmlformats.org/officeDocument/2006/relationships/hyperlink" Target="http://www.otherreferats.allb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9D4CE-5958-4520-8C34-67B95221D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35</Pages>
  <Words>6240</Words>
  <Characters>35573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Home</cp:lastModifiedBy>
  <cp:revision>101</cp:revision>
  <dcterms:created xsi:type="dcterms:W3CDTF">2020-05-21T06:48:00Z</dcterms:created>
  <dcterms:modified xsi:type="dcterms:W3CDTF">2025-10-18T08:43:00Z</dcterms:modified>
</cp:coreProperties>
</file>